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96139">
      <w:pPr>
        <w:spacing w:before="0" w:after="0" w:line="408" w:lineRule="auto"/>
        <w:ind w:left="120"/>
        <w:jc w:val="center"/>
      </w:pPr>
      <w:bookmarkStart w:id="0" w:name="block-37545600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278B4256">
      <w:pPr>
        <w:spacing w:before="0" w:after="0" w:line="408" w:lineRule="auto"/>
        <w:ind w:left="120"/>
        <w:jc w:val="center"/>
      </w:pPr>
      <w:bookmarkStart w:id="1" w:name="af5b5167-7099-47ec-9866-9052e784200d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образования и спорта Республики Карелия </w:t>
      </w:r>
      <w:bookmarkEnd w:id="1"/>
    </w:p>
    <w:p w14:paraId="5C4DD443">
      <w:pPr>
        <w:spacing w:before="0" w:after="0" w:line="408" w:lineRule="auto"/>
        <w:ind w:left="120"/>
        <w:jc w:val="center"/>
      </w:pPr>
      <w:bookmarkStart w:id="2" w:name="dc3cea46-96ed-491e-818a-be2785bad2e9"/>
      <w:r>
        <w:rPr>
          <w:rFonts w:ascii="Times New Roman" w:hAnsi="Times New Roman"/>
          <w:b/>
          <w:i w:val="0"/>
          <w:color w:val="000000"/>
          <w:sz w:val="28"/>
        </w:rPr>
        <w:t>Суоярвский муниципальный округ</w:t>
      </w:r>
      <w:bookmarkEnd w:id="2"/>
    </w:p>
    <w:p w14:paraId="57AA447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tbl>
      <w:tblPr>
        <w:tblStyle w:val="7"/>
        <w:tblpPr w:leftFromText="180" w:rightFromText="180" w:vertAnchor="text" w:horzAnchor="page" w:tblpX="1650" w:tblpY="262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4"/>
        <w:gridCol w:w="2477"/>
        <w:gridCol w:w="3111"/>
      </w:tblGrid>
      <w:tr w14:paraId="29469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34" w:type="dxa"/>
          </w:tcPr>
          <w:p w14:paraId="4ED5AE49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FB02B83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14:paraId="025A1298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14:paraId="2F9B68B1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   2024 г.</w:t>
            </w:r>
          </w:p>
          <w:p w14:paraId="358AF2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14:paraId="770C81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14:paraId="2E483B67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F76DDCB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13DB917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95028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О.В. Сендо</w:t>
            </w:r>
          </w:p>
          <w:p w14:paraId="2555886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Приказ № 55 </w:t>
            </w:r>
          </w:p>
          <w:p w14:paraId="0170C39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«28» августа    2024 г.</w:t>
            </w:r>
          </w:p>
          <w:p w14:paraId="0B8393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420F9BA">
      <w:pPr>
        <w:spacing w:before="0" w:after="0"/>
        <w:ind w:left="120"/>
        <w:jc w:val="left"/>
      </w:pPr>
    </w:p>
    <w:p w14:paraId="291F8284">
      <w:pPr>
        <w:spacing w:before="0" w:after="0"/>
        <w:ind w:left="120"/>
        <w:jc w:val="left"/>
      </w:pPr>
    </w:p>
    <w:p w14:paraId="5A4052A8">
      <w:pPr>
        <w:spacing w:before="0" w:after="0"/>
        <w:ind w:left="120"/>
        <w:jc w:val="left"/>
      </w:pPr>
    </w:p>
    <w:p w14:paraId="39F6A093">
      <w:pPr>
        <w:spacing w:before="0" w:after="0"/>
        <w:jc w:val="left"/>
      </w:pPr>
    </w:p>
    <w:p w14:paraId="6849C9DC">
      <w:pPr>
        <w:spacing w:before="0" w:after="0"/>
        <w:ind w:left="120"/>
        <w:jc w:val="left"/>
      </w:pPr>
    </w:p>
    <w:p w14:paraId="4C187691">
      <w:pPr>
        <w:spacing w:before="0" w:after="0"/>
        <w:ind w:left="120"/>
        <w:jc w:val="left"/>
      </w:pPr>
    </w:p>
    <w:p w14:paraId="153DE4E1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1465FE8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4936551)</w:t>
      </w:r>
    </w:p>
    <w:p w14:paraId="22190DD3">
      <w:pPr>
        <w:spacing w:before="0" w:after="0"/>
        <w:ind w:left="120"/>
        <w:jc w:val="center"/>
      </w:pPr>
    </w:p>
    <w:p w14:paraId="437B33E6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курса «Алгебра»</w:t>
      </w:r>
    </w:p>
    <w:p w14:paraId="135F5096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7-9 классов </w:t>
      </w:r>
    </w:p>
    <w:p w14:paraId="68B81729">
      <w:pPr>
        <w:spacing w:before="0" w:after="0"/>
        <w:ind w:left="120"/>
        <w:jc w:val="center"/>
      </w:pPr>
    </w:p>
    <w:p w14:paraId="4FDA723A">
      <w:pPr>
        <w:spacing w:before="0" w:after="0"/>
        <w:ind w:left="120"/>
        <w:jc w:val="center"/>
      </w:pPr>
    </w:p>
    <w:p w14:paraId="30F161D9">
      <w:pPr>
        <w:spacing w:before="0" w:after="0"/>
        <w:ind w:left="120"/>
        <w:jc w:val="center"/>
      </w:pPr>
    </w:p>
    <w:p w14:paraId="57F4EA9E">
      <w:pPr>
        <w:spacing w:before="0" w:after="0"/>
        <w:ind w:left="120"/>
        <w:jc w:val="center"/>
      </w:pPr>
    </w:p>
    <w:p w14:paraId="25B755BE">
      <w:pPr>
        <w:spacing w:before="0" w:after="0"/>
        <w:ind w:left="120"/>
        <w:jc w:val="center"/>
      </w:pPr>
    </w:p>
    <w:p w14:paraId="4178F22F">
      <w:pPr>
        <w:spacing w:before="0" w:after="0"/>
        <w:ind w:left="120"/>
        <w:jc w:val="center"/>
      </w:pPr>
    </w:p>
    <w:p w14:paraId="5E51A07C">
      <w:pPr>
        <w:spacing w:before="0" w:after="0"/>
        <w:jc w:val="center"/>
      </w:pPr>
      <w:bookmarkStart w:id="3" w:name="4cef1e44-9965-42f4-9abc-c66bc6a4ed05"/>
      <w:r>
        <w:rPr>
          <w:rFonts w:ascii="Times New Roman" w:hAnsi="Times New Roman"/>
          <w:b/>
          <w:i w:val="0"/>
          <w:color w:val="000000"/>
          <w:sz w:val="28"/>
        </w:rPr>
        <w:t>п. Лахколампи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4" w:name="55fbcee7-c9ab-48de-99f2-3f30ab5c08f8"/>
      <w:bookmarkEnd w:id="4"/>
      <w:r>
        <w:rPr>
          <w:sz w:val="28"/>
        </w:rPr>
        <w:br w:type="textWrapping"/>
      </w:r>
      <w:bookmarkStart w:id="5" w:name="55fbcee7-c9ab-48de-99f2-3f30ab5c08f8"/>
      <w:r>
        <w:rPr>
          <w:rFonts w:ascii="Times New Roman" w:hAnsi="Times New Roman"/>
          <w:b/>
          <w:i w:val="0"/>
          <w:color w:val="000000"/>
          <w:sz w:val="28"/>
        </w:rPr>
        <w:t xml:space="preserve"> 2024</w:t>
      </w:r>
      <w:bookmarkEnd w:id="5"/>
    </w:p>
    <w:p w14:paraId="04574A0F">
      <w:pPr>
        <w:spacing w:before="0" w:after="0"/>
        <w:ind w:left="120"/>
        <w:jc w:val="center"/>
      </w:pPr>
    </w:p>
    <w:p w14:paraId="21832680">
      <w:pPr>
        <w:jc w:val="center"/>
        <w:sectPr>
          <w:pgSz w:w="11906" w:h="16383"/>
          <w:cols w:space="720" w:num="1"/>
        </w:sectPr>
      </w:pPr>
      <w:bookmarkStart w:id="6" w:name="block-37545600"/>
    </w:p>
    <w:bookmarkEnd w:id="0"/>
    <w:bookmarkEnd w:id="6"/>
    <w:p w14:paraId="2AB37B4F">
      <w:pPr>
        <w:spacing w:before="0" w:after="0" w:line="264" w:lineRule="auto"/>
        <w:ind w:left="120"/>
        <w:jc w:val="both"/>
      </w:pPr>
      <w:bookmarkStart w:id="7" w:name="block-37545601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671D9388">
      <w:pPr>
        <w:spacing w:before="0" w:after="0" w:line="264" w:lineRule="auto"/>
        <w:ind w:left="120"/>
        <w:jc w:val="both"/>
      </w:pPr>
    </w:p>
    <w:p w14:paraId="58FF49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3BB290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00D96B3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3B68DB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347A11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010EF9A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7FD6251C">
      <w:pPr>
        <w:spacing w:before="0" w:after="0" w:line="264" w:lineRule="auto"/>
        <w:ind w:firstLine="600"/>
        <w:jc w:val="both"/>
      </w:pPr>
      <w:bookmarkStart w:id="8" w:name="88e7274f-146c-45cf-bb6c-0aa84ae038d1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8"/>
    </w:p>
    <w:p w14:paraId="7DB70458">
      <w:pPr>
        <w:sectPr>
          <w:pgSz w:w="11906" w:h="16383"/>
          <w:cols w:space="720" w:num="1"/>
        </w:sectPr>
      </w:pPr>
      <w:bookmarkStart w:id="9" w:name="block-37545601"/>
    </w:p>
    <w:bookmarkEnd w:id="7"/>
    <w:bookmarkEnd w:id="9"/>
    <w:p w14:paraId="7529366A">
      <w:pPr>
        <w:spacing w:before="0" w:after="0" w:line="264" w:lineRule="auto"/>
        <w:ind w:left="120"/>
        <w:jc w:val="both"/>
      </w:pPr>
      <w:bookmarkStart w:id="10" w:name="block-37545602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76C38C21">
      <w:pPr>
        <w:spacing w:before="0" w:after="0" w:line="264" w:lineRule="auto"/>
        <w:ind w:left="120"/>
        <w:jc w:val="both"/>
      </w:pPr>
    </w:p>
    <w:p w14:paraId="3922507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77DA1ED6">
      <w:pPr>
        <w:spacing w:before="0" w:after="0" w:line="264" w:lineRule="auto"/>
        <w:ind w:left="120"/>
        <w:jc w:val="both"/>
      </w:pPr>
    </w:p>
    <w:p w14:paraId="2BBCF2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79D283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1D0E93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3A69EE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признаков делимости, разложение на множители натуральных чисел.</w:t>
      </w:r>
    </w:p>
    <w:p w14:paraId="12EC84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Реальные зависимости, в том числе прямая и обратная пропорциональности.</w:t>
      </w:r>
    </w:p>
    <w:p w14:paraId="2638C1B8">
      <w:pPr>
        <w:spacing w:before="0" w:after="0" w:line="264" w:lineRule="auto"/>
        <w:ind w:firstLine="600"/>
        <w:jc w:val="both"/>
      </w:pPr>
      <w:bookmarkStart w:id="11" w:name="_Toc124426221"/>
      <w:bookmarkEnd w:id="11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7293E4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52DFE0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Свойства степени с натуральным показателем.</w:t>
      </w:r>
    </w:p>
    <w:p w14:paraId="2AA141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4F46B7D6">
      <w:pPr>
        <w:spacing w:before="0" w:after="0" w:line="264" w:lineRule="auto"/>
        <w:ind w:firstLine="600"/>
        <w:jc w:val="both"/>
      </w:pPr>
      <w:bookmarkStart w:id="12" w:name="_Toc124426222"/>
      <w:bookmarkEnd w:id="12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76E1C7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14:paraId="52F94E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594DD9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748AAB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18B4D8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 w14:paraId="622421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Ox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</w:t>
      </w:r>
      <w:r>
        <w:rPr>
          <w:rFonts w:ascii="Times New Roman" w:hAnsi="Times New Roman"/>
          <w:b w:val="0"/>
          <w:i/>
          <w:color w:val="000000"/>
          <w:sz w:val="28"/>
        </w:rPr>
        <w:t>Oy</w:t>
      </w:r>
      <w:r>
        <w:rPr>
          <w:rFonts w:ascii="Times New Roman" w:hAnsi="Times New Roman"/>
          <w:b w:val="0"/>
          <w:i w:val="0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14:paraId="6837591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17FE0D74">
      <w:pPr>
        <w:spacing w:before="0" w:after="0" w:line="264" w:lineRule="auto"/>
        <w:ind w:left="120"/>
        <w:jc w:val="both"/>
      </w:pPr>
    </w:p>
    <w:p w14:paraId="37A0D194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3415853A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75E67F2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целым показателем и её свойства. Стандартная запись числа.</w:t>
      </w:r>
    </w:p>
    <w:p w14:paraId="0C4E1957">
      <w:pPr>
        <w:spacing w:before="0" w:after="0"/>
        <w:ind w:firstLine="600"/>
        <w:jc w:val="both"/>
      </w:pPr>
      <w:bookmarkStart w:id="13" w:name="_Toc124426225"/>
      <w:r>
        <w:rPr>
          <w:rFonts w:ascii="Times New Roman" w:hAnsi="Times New Roman"/>
          <w:b w:val="0"/>
          <w:i w:val="0"/>
          <w:color w:val="0000FF"/>
          <w:sz w:val="28"/>
        </w:rPr>
        <w:t>Алгебраические выражения</w:t>
      </w:r>
      <w:bookmarkEnd w:id="13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79DF3EEA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Квадратный трёхчлен, разложение квадратного трёхчлена на множители.</w:t>
      </w:r>
    </w:p>
    <w:p w14:paraId="6D736AB3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227CA814">
      <w:pPr>
        <w:spacing w:before="0" w:after="0"/>
        <w:ind w:firstLine="600"/>
        <w:jc w:val="both"/>
      </w:pPr>
      <w:bookmarkStart w:id="14" w:name="_Toc124426226"/>
      <w:r>
        <w:rPr>
          <w:rFonts w:ascii="Times New Roman" w:hAnsi="Times New Roman"/>
          <w:b w:val="0"/>
          <w:i w:val="0"/>
          <w:color w:val="0000FF"/>
          <w:sz w:val="28"/>
        </w:rPr>
        <w:t>Уравнения и неравенства</w:t>
      </w:r>
      <w:bookmarkEnd w:id="14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4DE794E1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3E0AC97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47132E4C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алгебраическим способом.</w:t>
      </w:r>
    </w:p>
    <w:p w14:paraId="72BD5A1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3FAD0A98">
      <w:pPr>
        <w:spacing w:before="0" w:after="0"/>
        <w:ind w:firstLine="600"/>
        <w:jc w:val="both"/>
      </w:pPr>
      <w:bookmarkStart w:id="15" w:name="_Toc124426227"/>
      <w:r>
        <w:rPr>
          <w:rFonts w:ascii="Times New Roman" w:hAnsi="Times New Roman"/>
          <w:b w:val="0"/>
          <w:i w:val="0"/>
          <w:color w:val="0000FF"/>
          <w:sz w:val="28"/>
        </w:rPr>
        <w:t>Функции</w:t>
      </w:r>
      <w:bookmarkEnd w:id="15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5C1B3861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14:paraId="2D508F4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02BD38D5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y = x2, y = x3, y = √x, y=|x|. </w:t>
      </w:r>
      <w:r>
        <w:rPr>
          <w:rFonts w:ascii="Times New Roman" w:hAnsi="Times New Roman"/>
          <w:b w:val="0"/>
          <w:i w:val="0"/>
          <w:color w:val="000000"/>
          <w:sz w:val="28"/>
        </w:rPr>
        <w:t>Графическое решение уравнений и систем уравнений.</w:t>
      </w:r>
    </w:p>
    <w:p w14:paraId="2B079CB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2739F51A">
      <w:pPr>
        <w:spacing w:before="0" w:after="0" w:line="264" w:lineRule="auto"/>
        <w:ind w:left="120"/>
        <w:jc w:val="both"/>
      </w:pPr>
    </w:p>
    <w:p w14:paraId="7A715A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2F2699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197FA5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14:paraId="15D7A4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14:paraId="49AB31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21F62FE2">
      <w:pPr>
        <w:spacing w:before="0" w:after="0" w:line="264" w:lineRule="auto"/>
        <w:ind w:firstLine="600"/>
        <w:jc w:val="both"/>
      </w:pPr>
      <w:bookmarkStart w:id="16" w:name="_Toc124426230"/>
      <w:bookmarkEnd w:id="16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64995F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уравнение. Решение уравнений, сводящихся к линейным.</w:t>
      </w:r>
    </w:p>
    <w:p w14:paraId="183660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5DC2F1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14:paraId="536144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43F8F8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алгебраическим способом.</w:t>
      </w:r>
    </w:p>
    <w:p w14:paraId="42CA425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Числовые неравенства и их свойства.</w:t>
      </w:r>
    </w:p>
    <w:p w14:paraId="38331A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517EFEAB">
      <w:pPr>
        <w:spacing w:before="0" w:after="0"/>
        <w:ind w:firstLine="600"/>
        <w:jc w:val="both"/>
      </w:pPr>
      <w:bookmarkStart w:id="17" w:name="_Toc124426231"/>
      <w:r>
        <w:rPr>
          <w:rFonts w:ascii="Times New Roman" w:hAnsi="Times New Roman"/>
          <w:b w:val="0"/>
          <w:i w:val="0"/>
          <w:color w:val="0000FF"/>
          <w:sz w:val="28"/>
        </w:rPr>
        <w:t>Функции</w:t>
      </w:r>
      <w:bookmarkEnd w:id="17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76D299D6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00C60E9B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y = kx, y = kx + b, y = k/x, y = x3, y = √x, y = |x| </w:t>
      </w:r>
      <w:r>
        <w:rPr>
          <w:rFonts w:ascii="Times New Roman" w:hAnsi="Times New Roman"/>
          <w:b w:val="0"/>
          <w:i w:val="0"/>
          <w:color w:val="000000"/>
          <w:sz w:val="28"/>
        </w:rPr>
        <w:t>, и их свойства.</w:t>
      </w:r>
    </w:p>
    <w:p w14:paraId="51FC5A80">
      <w:pPr>
        <w:spacing w:before="0" w:after="0"/>
        <w:ind w:firstLine="600"/>
        <w:jc w:val="both"/>
      </w:pPr>
      <w:bookmarkStart w:id="18" w:name="_Toc124426232"/>
      <w:r>
        <w:rPr>
          <w:rFonts w:ascii="Times New Roman" w:hAnsi="Times New Roman"/>
          <w:b w:val="0"/>
          <w:i w:val="0"/>
          <w:color w:val="0000FF"/>
          <w:sz w:val="28"/>
        </w:rPr>
        <w:t>Числовые последовательности</w:t>
      </w:r>
      <w:bookmarkEnd w:id="18"/>
      <w:r>
        <w:rPr>
          <w:rFonts w:ascii="Times New Roman" w:hAnsi="Times New Roman"/>
          <w:b/>
          <w:i w:val="0"/>
          <w:color w:val="000000"/>
          <w:sz w:val="28"/>
        </w:rPr>
        <w:t>Числовые последовательности и прогрессии</w:t>
      </w:r>
    </w:p>
    <w:p w14:paraId="4AF209A7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b w:val="0"/>
          <w:i/>
          <w:color w:val="000000"/>
          <w:sz w:val="28"/>
        </w:rPr>
        <w:t>n</w:t>
      </w:r>
      <w:r>
        <w:rPr>
          <w:rFonts w:ascii="Times New Roman" w:hAnsi="Times New Roman"/>
          <w:b w:val="0"/>
          <w:i w:val="0"/>
          <w:color w:val="000000"/>
          <w:sz w:val="28"/>
        </w:rPr>
        <w:t>-го члена.</w:t>
      </w:r>
    </w:p>
    <w:p w14:paraId="67AC483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b w:val="0"/>
          <w:i/>
          <w:color w:val="000000"/>
          <w:sz w:val="28"/>
        </w:rPr>
        <w:t>n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n </w:t>
      </w:r>
      <w:r>
        <w:rPr>
          <w:rFonts w:ascii="Times New Roman" w:hAnsi="Times New Roman"/>
          <w:b w:val="0"/>
          <w:i w:val="0"/>
          <w:color w:val="000000"/>
          <w:sz w:val="28"/>
        </w:rPr>
        <w:t>членов.</w:t>
      </w:r>
    </w:p>
    <w:p w14:paraId="76FA0774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130CFBE2">
      <w:pPr>
        <w:sectPr>
          <w:pgSz w:w="11906" w:h="16383"/>
          <w:cols w:space="720" w:num="1"/>
        </w:sectPr>
      </w:pPr>
      <w:bookmarkStart w:id="19" w:name="block-37545602"/>
    </w:p>
    <w:bookmarkEnd w:id="10"/>
    <w:bookmarkEnd w:id="19"/>
    <w:p w14:paraId="00F0CB23">
      <w:pPr>
        <w:spacing w:before="0" w:after="0" w:line="264" w:lineRule="auto"/>
        <w:ind w:left="120"/>
        <w:jc w:val="both"/>
      </w:pPr>
      <w:bookmarkStart w:id="20" w:name="block-37545596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 w14:paraId="2B73C206">
      <w:pPr>
        <w:spacing w:before="0" w:after="0" w:line="264" w:lineRule="auto"/>
        <w:ind w:left="120"/>
        <w:jc w:val="both"/>
      </w:pPr>
    </w:p>
    <w:p w14:paraId="05BA5BD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013FAE5F">
      <w:pPr>
        <w:spacing w:before="0" w:after="0" w:line="264" w:lineRule="auto"/>
        <w:ind w:left="120"/>
        <w:jc w:val="both"/>
      </w:pPr>
    </w:p>
    <w:p w14:paraId="2A2698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«Алгебра» характеризуются:</w:t>
      </w:r>
    </w:p>
    <w:p w14:paraId="206B35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патриотическое воспитание:</w:t>
      </w:r>
    </w:p>
    <w:p w14:paraId="0044FC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FEB34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гражданское и духовно-нравственное воспитание:</w:t>
      </w:r>
    </w:p>
    <w:p w14:paraId="6659DC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555CB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трудовое воспитание:</w:t>
      </w:r>
    </w:p>
    <w:p w14:paraId="38A398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6E9C79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эстетическое воспитание:</w:t>
      </w:r>
    </w:p>
    <w:p w14:paraId="19E1DA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4F7A50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ценности научного познания:</w:t>
      </w:r>
    </w:p>
    <w:p w14:paraId="7A8D5C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36B235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14:paraId="329464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2B727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экологическое воспитание:</w:t>
      </w:r>
    </w:p>
    <w:p w14:paraId="059996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71F1D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 w14:paraId="568357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7567C8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00C6D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93EF4E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45990177">
      <w:pPr>
        <w:spacing w:before="0" w:after="0" w:line="264" w:lineRule="auto"/>
        <w:ind w:left="120"/>
        <w:jc w:val="both"/>
      </w:pPr>
    </w:p>
    <w:p w14:paraId="3F3728F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1E769EE9">
      <w:pPr>
        <w:spacing w:before="0" w:after="0" w:line="264" w:lineRule="auto"/>
        <w:ind w:left="120"/>
        <w:jc w:val="both"/>
      </w:pPr>
    </w:p>
    <w:p w14:paraId="705C55D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51ADDB16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5951EC3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95E65ED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337348A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08ADA2E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1957EA3D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AD08DD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6F876BAD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5B02EAD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D24DB2B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7DBEDD0">
      <w:pPr>
        <w:numPr>
          <w:ilvl w:val="0"/>
          <w:numId w:val="2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58E137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6A931672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610EF805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672F396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DDD875F">
      <w:pPr>
        <w:numPr>
          <w:ilvl w:val="0"/>
          <w:numId w:val="3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A6CC6F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37D6CB18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0CF29D99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5568885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633E7DB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1F9932B7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AEB0B83">
      <w:pPr>
        <w:numPr>
          <w:ilvl w:val="0"/>
          <w:numId w:val="4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006BAE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587F35B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483FC013">
      <w:pPr>
        <w:numPr>
          <w:ilvl w:val="0"/>
          <w:numId w:val="5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D67152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46740029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29A500D8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40C9A2B8">
      <w:pPr>
        <w:numPr>
          <w:ilvl w:val="0"/>
          <w:numId w:val="6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ACF9BDA">
      <w:pPr>
        <w:spacing w:before="0" w:after="0" w:line="264" w:lineRule="auto"/>
        <w:ind w:left="120"/>
        <w:jc w:val="both"/>
      </w:pPr>
    </w:p>
    <w:p w14:paraId="2A64A57F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21B6B61B">
      <w:pPr>
        <w:spacing w:before="0" w:after="0" w:line="264" w:lineRule="auto"/>
        <w:ind w:left="120"/>
        <w:jc w:val="both"/>
      </w:pPr>
    </w:p>
    <w:p w14:paraId="0A3F1DCB">
      <w:pPr>
        <w:spacing w:before="0" w:after="0" w:line="264" w:lineRule="auto"/>
        <w:ind w:firstLine="600"/>
        <w:jc w:val="both"/>
      </w:pPr>
      <w:bookmarkStart w:id="21" w:name="_Toc124426234"/>
      <w:bookmarkEnd w:id="21"/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21C193F6">
      <w:pPr>
        <w:spacing w:before="0" w:after="0" w:line="264" w:lineRule="auto"/>
        <w:ind w:firstLine="600"/>
        <w:jc w:val="both"/>
      </w:pPr>
      <w:bookmarkStart w:id="22" w:name="_Toc124426235"/>
      <w:bookmarkEnd w:id="22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7347A8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14:paraId="4FE9C5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25F33F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695252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рациональные числа.</w:t>
      </w:r>
    </w:p>
    <w:p w14:paraId="585709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числа.</w:t>
      </w:r>
    </w:p>
    <w:p w14:paraId="62921D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1A0F092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признаки делимости, разложение на множители натуральных чисел.</w:t>
      </w:r>
    </w:p>
    <w:p w14:paraId="1F21AA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4C34B047">
      <w:pPr>
        <w:spacing w:before="0" w:after="0" w:line="264" w:lineRule="auto"/>
        <w:ind w:firstLine="600"/>
        <w:jc w:val="both"/>
      </w:pPr>
      <w:bookmarkStart w:id="23" w:name="_Toc124426236"/>
      <w:bookmarkEnd w:id="23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691237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1B8D24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буквенных выражений при заданных значениях переменных.</w:t>
      </w:r>
    </w:p>
    <w:p w14:paraId="05DBCD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2C4B9DC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625F3B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6C66C6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5EE1F8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14:paraId="6E8935EB">
      <w:pPr>
        <w:spacing w:before="0" w:after="0" w:line="264" w:lineRule="auto"/>
        <w:ind w:firstLine="600"/>
        <w:jc w:val="both"/>
      </w:pPr>
      <w:bookmarkStart w:id="24" w:name="_Toc124426237"/>
      <w:bookmarkEnd w:id="24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4CA9E0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427074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графические методы при решении линейных уравнений и их систем.</w:t>
      </w:r>
    </w:p>
    <w:p w14:paraId="223FC3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14:paraId="66E0E9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47333D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14:paraId="0B511F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1153C206">
      <w:pPr>
        <w:spacing w:before="0" w:after="0" w:line="264" w:lineRule="auto"/>
        <w:ind w:firstLine="600"/>
        <w:jc w:val="both"/>
      </w:pPr>
      <w:bookmarkStart w:id="25" w:name="_Toc124426238"/>
      <w:bookmarkEnd w:id="25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405C4A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0EA3283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14:paraId="533120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738F497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значение функции по значению её аргумента.</w:t>
      </w:r>
    </w:p>
    <w:p w14:paraId="0E1D7C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37AE61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6926FB8E">
      <w:pPr>
        <w:spacing w:before="0" w:after="0" w:line="264" w:lineRule="auto"/>
        <w:ind w:firstLine="600"/>
        <w:jc w:val="both"/>
      </w:pPr>
      <w:bookmarkStart w:id="26" w:name="_Toc124426240"/>
      <w:bookmarkEnd w:id="26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07E312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00944E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6DCF31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14:paraId="7BC94D67">
      <w:pPr>
        <w:spacing w:before="0" w:after="0" w:line="264" w:lineRule="auto"/>
        <w:ind w:firstLine="600"/>
        <w:jc w:val="both"/>
      </w:pPr>
      <w:bookmarkStart w:id="27" w:name="_Toc124426241"/>
      <w:bookmarkEnd w:id="27"/>
      <w:r>
        <w:rPr>
          <w:rFonts w:ascii="Times New Roman" w:hAnsi="Times New Roman"/>
          <w:b/>
          <w:i w:val="0"/>
          <w:color w:val="000000"/>
          <w:sz w:val="28"/>
        </w:rPr>
        <w:t>Алгебраические выражения</w:t>
      </w:r>
    </w:p>
    <w:p w14:paraId="22F6C3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154F1C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5396F2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Раскладывать квадратный трёхчлен на множители.</w:t>
      </w:r>
    </w:p>
    <w:p w14:paraId="6DA476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14719911">
      <w:pPr>
        <w:spacing w:before="0" w:after="0" w:line="264" w:lineRule="auto"/>
        <w:ind w:firstLine="600"/>
        <w:jc w:val="both"/>
      </w:pPr>
      <w:bookmarkStart w:id="28" w:name="_Toc124426242"/>
      <w:bookmarkEnd w:id="28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0936E6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6B693A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85508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78FBA5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4181831D">
      <w:pPr>
        <w:spacing w:before="0" w:after="0" w:line="264" w:lineRule="auto"/>
        <w:ind w:firstLine="600"/>
        <w:jc w:val="both"/>
      </w:pPr>
      <w:bookmarkStart w:id="29" w:name="_Toc124426243"/>
      <w:bookmarkEnd w:id="29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079B5B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22314F49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графики элементарных функций вида:</w:t>
      </w:r>
    </w:p>
    <w:p w14:paraId="27D655B9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y = k/x, y = x2, y = x3,y = |x|, y = √x, описывать свойства числовой функции по её графику.</w:t>
      </w:r>
    </w:p>
    <w:p w14:paraId="47469E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35EA0FFD">
      <w:pPr>
        <w:spacing w:before="0" w:after="0" w:line="264" w:lineRule="auto"/>
        <w:ind w:firstLine="600"/>
        <w:jc w:val="both"/>
      </w:pPr>
      <w:bookmarkStart w:id="30" w:name="_Toc124426245"/>
      <w:bookmarkEnd w:id="30"/>
      <w:r>
        <w:rPr>
          <w:rFonts w:ascii="Times New Roman" w:hAnsi="Times New Roman"/>
          <w:b/>
          <w:i w:val="0"/>
          <w:color w:val="000000"/>
          <w:sz w:val="28"/>
        </w:rPr>
        <w:t>Числа и вычисления</w:t>
      </w:r>
    </w:p>
    <w:p w14:paraId="1156EE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рациональные и иррациональные числа.</w:t>
      </w:r>
    </w:p>
    <w:p w14:paraId="79021B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7A208D8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 w14:paraId="7E202B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14:paraId="0ABE7788">
      <w:pPr>
        <w:spacing w:before="0" w:after="0" w:line="264" w:lineRule="auto"/>
        <w:ind w:firstLine="600"/>
        <w:jc w:val="both"/>
      </w:pPr>
      <w:bookmarkStart w:id="31" w:name="_Toc124426246"/>
      <w:bookmarkEnd w:id="31"/>
      <w:r>
        <w:rPr>
          <w:rFonts w:ascii="Times New Roman" w:hAnsi="Times New Roman"/>
          <w:b/>
          <w:i w:val="0"/>
          <w:color w:val="000000"/>
          <w:sz w:val="28"/>
        </w:rPr>
        <w:t>Уравнения и неравенства</w:t>
      </w:r>
    </w:p>
    <w:p w14:paraId="58F50E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2D839BD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547B4D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4A1272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3396DE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2EA04D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399A32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неравенства при решении различных задач.</w:t>
      </w:r>
    </w:p>
    <w:p w14:paraId="32CB1121">
      <w:pPr>
        <w:spacing w:before="0" w:after="0" w:line="264" w:lineRule="auto"/>
        <w:ind w:firstLine="600"/>
        <w:jc w:val="both"/>
      </w:pPr>
      <w:bookmarkStart w:id="32" w:name="_Toc124426247"/>
      <w:bookmarkEnd w:id="32"/>
      <w:r>
        <w:rPr>
          <w:rFonts w:ascii="Times New Roman" w:hAnsi="Times New Roman"/>
          <w:b/>
          <w:i w:val="0"/>
          <w:color w:val="000000"/>
          <w:sz w:val="28"/>
        </w:rPr>
        <w:t>Функции</w:t>
      </w:r>
    </w:p>
    <w:p w14:paraId="2EF038E0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y = kx, y = kx + b, y = k/x, y = ax2 + bx + c, y = x3, </w:t>
      </w:r>
      <w:r>
        <w:rPr>
          <w:rFonts w:ascii="Times New Roman" w:hAnsi="Times New Roman"/>
          <w:b w:val="0"/>
          <w:i w:val="0"/>
          <w:color w:val="000000"/>
          <w:sz w:val="28"/>
        </w:rPr>
        <w:t>y = √x</w:t>
      </w:r>
      <w:r>
        <w:rPr>
          <w:rFonts w:ascii="Times New Roman" w:hAnsi="Times New Roman"/>
          <w:b w:val="0"/>
          <w:i/>
          <w:color w:val="000000"/>
          <w:sz w:val="28"/>
        </w:rPr>
        <w:t>, y = |x|</w:t>
      </w:r>
      <w:r>
        <w:rPr>
          <w:rFonts w:ascii="Times New Roman" w:hAnsi="Times New Roman"/>
          <w:b w:val="0"/>
          <w:i w:val="0"/>
          <w:color w:val="000000"/>
          <w:sz w:val="28"/>
        </w:rPr>
        <w:t>, в зависимости от значений коэффициентов, описывать свойства функций.</w:t>
      </w:r>
    </w:p>
    <w:p w14:paraId="113F2D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70C083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46E1280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Числовые последовательности и прогрессии</w:t>
      </w:r>
    </w:p>
    <w:p w14:paraId="691928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14:paraId="3F21A3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14:paraId="7684DE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члены последовательности точками на координатной плоскости.</w:t>
      </w:r>
    </w:p>
    <w:p w14:paraId="6CCE2F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3" w:name="_Toc124426249"/>
      <w:bookmarkEnd w:id="33"/>
    </w:p>
    <w:p w14:paraId="5E1A0D08">
      <w:pPr>
        <w:sectPr>
          <w:pgSz w:w="11906" w:h="16383"/>
          <w:cols w:space="720" w:num="1"/>
        </w:sectPr>
      </w:pPr>
      <w:bookmarkStart w:id="34" w:name="block-37545596"/>
    </w:p>
    <w:bookmarkEnd w:id="20"/>
    <w:bookmarkEnd w:id="34"/>
    <w:p w14:paraId="4C08D145">
      <w:pPr>
        <w:spacing w:before="0" w:after="0"/>
        <w:ind w:left="120"/>
        <w:jc w:val="left"/>
      </w:pPr>
      <w:bookmarkStart w:id="35" w:name="block-37545597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4B1AE4B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4267"/>
        <w:gridCol w:w="1991"/>
        <w:gridCol w:w="1981"/>
        <w:gridCol w:w="3607"/>
      </w:tblGrid>
      <w:tr w14:paraId="3EBAA1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0E75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C0908C2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E825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AC614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934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4CF9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2B2713F">
            <w:pPr>
              <w:spacing w:before="0" w:after="0"/>
              <w:ind w:left="135"/>
              <w:jc w:val="left"/>
            </w:pPr>
          </w:p>
        </w:tc>
      </w:tr>
      <w:tr w14:paraId="7192DE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A229A81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46BFC12">
            <w:pPr>
              <w:jc w:val="left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BCAA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4A502AA">
            <w:pPr>
              <w:spacing w:before="0" w:after="0"/>
              <w:ind w:left="135"/>
              <w:jc w:val="left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018B15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9A5157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44B2A63">
            <w:pPr>
              <w:jc w:val="left"/>
            </w:pPr>
          </w:p>
        </w:tc>
      </w:tr>
      <w:tr w14:paraId="3E7BBF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365A67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5019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C31D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4A9F98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31ABB2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C203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212A7C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E9D3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C159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2021D4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50217E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1D45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525286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43CC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062E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67EBEB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37A874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23F3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02BEB8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B8AC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1E93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06A2E6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69A7C5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512D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58181B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827D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0EDB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7F6073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654866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"https://m.edsoo.ru/7f415b90"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4BAB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C06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14:paraId="4A4953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72528C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5A51CFB0">
            <w:pPr>
              <w:jc w:val="left"/>
            </w:pPr>
          </w:p>
        </w:tc>
      </w:tr>
    </w:tbl>
    <w:p w14:paraId="25B46BCF">
      <w:pPr>
        <w:sectPr>
          <w:pgSz w:w="16383" w:h="11906" w:orient="landscape"/>
          <w:cols w:space="720" w:num="1"/>
        </w:sectPr>
      </w:pPr>
    </w:p>
    <w:p w14:paraId="12C7793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4270"/>
        <w:gridCol w:w="1992"/>
        <w:gridCol w:w="1982"/>
        <w:gridCol w:w="3602"/>
      </w:tblGrid>
      <w:tr w14:paraId="15647E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2969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A9A42F2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839E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C7FA1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29A7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2D2C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6BEE3E">
            <w:pPr>
              <w:spacing w:before="0" w:after="0"/>
              <w:ind w:left="135"/>
              <w:jc w:val="left"/>
            </w:pPr>
          </w:p>
        </w:tc>
      </w:tr>
      <w:tr w14:paraId="4446FA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FC3742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153712F">
            <w:pPr>
              <w:jc w:val="left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F50C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82A79EE">
            <w:pPr>
              <w:spacing w:before="0" w:after="0"/>
              <w:ind w:left="135"/>
              <w:jc w:val="left"/>
            </w:pP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4C9DC5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DFC653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51725A0">
            <w:pPr>
              <w:jc w:val="left"/>
            </w:pPr>
          </w:p>
        </w:tc>
      </w:tr>
      <w:tr w14:paraId="30FAC5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1270F1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E0CB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6723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2496B6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126C7D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0BDC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13C6E0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9353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A86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2975EA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550D0A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926F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4AA163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3296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9F7C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5FFC99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0573DC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931E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66E9E1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5D86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BB2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268512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3F0258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6F70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303F67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FBDA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AEDC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4F72D5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3FA346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C0DB1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68CC2A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FE50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3884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0E43EC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194A78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A73E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663EEC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0615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F385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4414B8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022DB4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FD36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2734B8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BE45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A564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0FD46E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318690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98FE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45E51D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876C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C532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41E456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725BC6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F328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14:paraId="046F90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5426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71DF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214D6E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1A5808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A84A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65BB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14:paraId="5CBA18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14:paraId="622799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14:paraId="49E634DB">
            <w:pPr>
              <w:jc w:val="left"/>
            </w:pPr>
          </w:p>
        </w:tc>
      </w:tr>
    </w:tbl>
    <w:p w14:paraId="0910B2F3">
      <w:pPr>
        <w:sectPr>
          <w:pgSz w:w="16383" w:h="11906" w:orient="landscape"/>
          <w:cols w:space="720" w:num="1"/>
        </w:sectPr>
      </w:pPr>
    </w:p>
    <w:p w14:paraId="482B8D2B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4614"/>
        <w:gridCol w:w="1951"/>
        <w:gridCol w:w="1980"/>
        <w:gridCol w:w="3456"/>
      </w:tblGrid>
      <w:tr w14:paraId="61342F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C78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C6CED36"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2178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3B205F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6D19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3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8250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40217CD">
            <w:pPr>
              <w:spacing w:before="0" w:after="0"/>
              <w:ind w:left="135"/>
              <w:jc w:val="left"/>
            </w:pPr>
          </w:p>
        </w:tc>
      </w:tr>
      <w:tr w14:paraId="711FEF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F5DF0B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8362510">
            <w:pPr>
              <w:jc w:val="left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6496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4C7C5039">
            <w:pPr>
              <w:spacing w:before="0" w:after="0"/>
              <w:ind w:left="135"/>
              <w:jc w:val="left"/>
            </w:pP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1FB47A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2B1DD0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A508ED2">
            <w:pPr>
              <w:jc w:val="left"/>
            </w:pPr>
          </w:p>
        </w:tc>
      </w:tr>
      <w:tr w14:paraId="2E5392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7620F5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4050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329B8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5B7F74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18D2CA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E4E5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27BBA7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DA93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9AF4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26EC05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720F6A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ED01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27D602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9236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6CC8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061289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0B22AB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E16F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0F3DD4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747C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7E81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68194A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6C382D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E897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13C308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952A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EF39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10F120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484FFF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EA8F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2B36C4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24E2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82B5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0CA0BF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1CBD3D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A866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636" w:type="dxa"/>
            <w:tcMar>
              <w:top w:w="50" w:type="dxa"/>
              <w:left w:w="100" w:type="dxa"/>
            </w:tcMar>
            <w:vAlign w:val="center"/>
          </w:tcPr>
          <w:p w14:paraId="74EAF6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A681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43EF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748F90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52D7E6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"https://m.edsoo.ru/7f419d08"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DB59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B09C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06" w:type="dxa"/>
            <w:tcMar>
              <w:top w:w="50" w:type="dxa"/>
              <w:left w:w="100" w:type="dxa"/>
            </w:tcMar>
            <w:vAlign w:val="center"/>
          </w:tcPr>
          <w:p w14:paraId="11F11B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2047" w:type="dxa"/>
            <w:tcMar>
              <w:top w:w="50" w:type="dxa"/>
              <w:left w:w="100" w:type="dxa"/>
            </w:tcMar>
            <w:vAlign w:val="center"/>
          </w:tcPr>
          <w:p w14:paraId="2D6BBD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3483" w:type="dxa"/>
            <w:tcMar>
              <w:top w:w="50" w:type="dxa"/>
              <w:left w:w="100" w:type="dxa"/>
            </w:tcMar>
            <w:vAlign w:val="center"/>
          </w:tcPr>
          <w:p w14:paraId="06F04DA4">
            <w:pPr>
              <w:jc w:val="left"/>
            </w:pPr>
          </w:p>
        </w:tc>
      </w:tr>
    </w:tbl>
    <w:p w14:paraId="44FE8785">
      <w:pPr>
        <w:sectPr>
          <w:pgSz w:w="16383" w:h="11906" w:orient="landscape"/>
          <w:cols w:space="720" w:num="1"/>
        </w:sectPr>
      </w:pPr>
    </w:p>
    <w:p w14:paraId="21CD5251">
      <w:pPr>
        <w:sectPr>
          <w:pgSz w:w="16383" w:h="11906" w:orient="landscape"/>
          <w:cols w:space="720" w:num="1"/>
        </w:sectPr>
      </w:pPr>
      <w:bookmarkStart w:id="36" w:name="block-37545597"/>
    </w:p>
    <w:bookmarkEnd w:id="35"/>
    <w:bookmarkEnd w:id="36"/>
    <w:p w14:paraId="06DC33F4">
      <w:pPr>
        <w:spacing w:before="0" w:after="0"/>
        <w:ind w:left="120"/>
        <w:jc w:val="left"/>
      </w:pPr>
      <w:bookmarkStart w:id="37" w:name="block-37545598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47A33CF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4487"/>
        <w:gridCol w:w="2302"/>
        <w:gridCol w:w="2238"/>
        <w:gridCol w:w="2847"/>
      </w:tblGrid>
      <w:tr w14:paraId="1617E5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5A74D2">
            <w:pPr>
              <w:spacing w:before="0" w:after="0"/>
              <w:ind w:left="135"/>
              <w:jc w:val="left"/>
            </w:pPr>
            <w:bookmarkStart w:id="49" w:name="_GoBack"/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A09EBA6"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EF40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512FFA0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D714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A876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DB9DE89">
            <w:pPr>
              <w:spacing w:before="0" w:after="0"/>
              <w:ind w:left="135"/>
              <w:jc w:val="left"/>
            </w:pPr>
          </w:p>
        </w:tc>
      </w:tr>
      <w:tr w14:paraId="4C3266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FC9604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2EAE2D9">
            <w:pPr>
              <w:jc w:val="left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606880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7DCA8FB">
            <w:pPr>
              <w:spacing w:before="0" w:after="0"/>
              <w:ind w:left="135"/>
              <w:jc w:val="left"/>
            </w:pP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BBD0D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D79D46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07B198F">
            <w:pPr>
              <w:jc w:val="left"/>
            </w:pPr>
          </w:p>
        </w:tc>
      </w:tr>
      <w:tr w14:paraId="2CD610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4E78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256B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48108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31E79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1520FC9">
            <w:pPr>
              <w:spacing w:before="0" w:after="0"/>
              <w:ind w:left="135"/>
              <w:jc w:val="left"/>
            </w:pPr>
          </w:p>
        </w:tc>
      </w:tr>
      <w:tr w14:paraId="091E70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2261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6019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ED6C0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BEA4A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4A04386">
            <w:pPr>
              <w:spacing w:before="0" w:after="0"/>
              <w:ind w:left="135"/>
              <w:jc w:val="left"/>
            </w:pPr>
          </w:p>
        </w:tc>
      </w:tr>
      <w:tr w14:paraId="4F9981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F66E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0CB7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E81A9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578C9D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69D115A">
            <w:pPr>
              <w:spacing w:before="0" w:after="0"/>
              <w:ind w:left="135"/>
              <w:jc w:val="left"/>
            </w:pPr>
          </w:p>
        </w:tc>
      </w:tr>
      <w:tr w14:paraId="367E7C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AF22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B6FD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720E2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95B9F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9FEE096">
            <w:pPr>
              <w:spacing w:before="0" w:after="0"/>
              <w:ind w:left="135"/>
              <w:jc w:val="left"/>
            </w:pPr>
          </w:p>
        </w:tc>
      </w:tr>
      <w:tr w14:paraId="57A9BA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0182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09F1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1F024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D33B3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75245D4">
            <w:pPr>
              <w:spacing w:before="0" w:after="0"/>
              <w:ind w:left="135"/>
              <w:jc w:val="left"/>
            </w:pPr>
          </w:p>
        </w:tc>
      </w:tr>
      <w:tr w14:paraId="32F9C6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0C56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797D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BB609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B511E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F6ED307">
            <w:pPr>
              <w:spacing w:before="0" w:after="0"/>
              <w:ind w:left="135"/>
              <w:jc w:val="left"/>
            </w:pPr>
          </w:p>
        </w:tc>
      </w:tr>
      <w:tr w14:paraId="4D7D2E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7A52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C536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28CE6A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162E0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C363E63">
            <w:pPr>
              <w:spacing w:before="0" w:after="0"/>
              <w:ind w:left="135"/>
              <w:jc w:val="left"/>
            </w:pPr>
          </w:p>
        </w:tc>
      </w:tr>
      <w:tr w14:paraId="541701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A9A8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C944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B8B68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AF28E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BAA75F1">
            <w:pPr>
              <w:spacing w:before="0" w:after="0"/>
              <w:ind w:left="135"/>
              <w:jc w:val="left"/>
            </w:pPr>
          </w:p>
        </w:tc>
      </w:tr>
      <w:tr w14:paraId="56B42F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4644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C65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D16CB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6221E8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A6129EE">
            <w:pPr>
              <w:spacing w:before="0" w:after="0"/>
              <w:ind w:left="135"/>
              <w:jc w:val="left"/>
            </w:pPr>
          </w:p>
        </w:tc>
      </w:tr>
      <w:tr w14:paraId="5C8C17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1ED3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CD5B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291CC9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5793D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68BA4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"https://m.edsoo.ru/7f4211de"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https://m.edsoo.ru/7f4211de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1254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08E9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2299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7B159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9AFD9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62053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"https://m.edsoo.ru/7f421382"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4244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3AF5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3E9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E5AD5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48F36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D737A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CAEC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C1E4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6F1C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3924B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FEB86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36C66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"https://m.edsoo.ru/7f4218be"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https://m.edsoo.ru/7f4218be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2123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325A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72E5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20422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246CD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3F1FEA3E">
            <w:pPr>
              <w:spacing w:before="0" w:after="0"/>
              <w:ind w:left="135"/>
              <w:jc w:val="left"/>
            </w:pPr>
          </w:p>
        </w:tc>
      </w:tr>
      <w:tr w14:paraId="418AF2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A575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8E44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D2F61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DEA31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8F343E7">
            <w:pPr>
              <w:spacing w:before="0" w:after="0"/>
              <w:ind w:left="135"/>
              <w:jc w:val="left"/>
            </w:pPr>
          </w:p>
        </w:tc>
      </w:tr>
      <w:tr w14:paraId="0DE253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143A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0E76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728E2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CFADB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98EC735">
            <w:pPr>
              <w:spacing w:before="0" w:after="0"/>
              <w:ind w:left="135"/>
              <w:jc w:val="left"/>
            </w:pPr>
          </w:p>
        </w:tc>
      </w:tr>
      <w:tr w14:paraId="188863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1C64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5ACE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2421C4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69F67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10175C6">
            <w:pPr>
              <w:spacing w:before="0" w:after="0"/>
              <w:ind w:left="135"/>
              <w:jc w:val="left"/>
            </w:pPr>
          </w:p>
        </w:tc>
      </w:tr>
      <w:tr w14:paraId="2C8C3E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2C98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CB44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B0D1B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46F86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9EC3E64">
            <w:pPr>
              <w:spacing w:before="0" w:after="0"/>
              <w:ind w:left="135"/>
              <w:jc w:val="left"/>
            </w:pPr>
          </w:p>
        </w:tc>
      </w:tr>
      <w:tr w14:paraId="608B73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75D6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3F38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5F2AD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84F5F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425B26B">
            <w:pPr>
              <w:spacing w:before="0" w:after="0"/>
              <w:ind w:left="135"/>
              <w:jc w:val="left"/>
            </w:pPr>
          </w:p>
        </w:tc>
      </w:tr>
      <w:tr w14:paraId="0780A7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EAF3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FA8F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94D01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7B03D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196A4C3">
            <w:pPr>
              <w:spacing w:before="0" w:after="0"/>
              <w:ind w:left="135"/>
              <w:jc w:val="left"/>
            </w:pPr>
          </w:p>
        </w:tc>
      </w:tr>
      <w:tr w14:paraId="1C6749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79D0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81F4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6D93B4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6722B6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E7B96BC">
            <w:pPr>
              <w:spacing w:before="0" w:after="0"/>
              <w:ind w:left="135"/>
              <w:jc w:val="left"/>
            </w:pPr>
          </w:p>
        </w:tc>
      </w:tr>
      <w:tr w14:paraId="756DDC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63FA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F8D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6AEC3E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FB5E9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4A56187">
            <w:pPr>
              <w:spacing w:before="0" w:after="0"/>
              <w:ind w:left="135"/>
              <w:jc w:val="left"/>
            </w:pPr>
          </w:p>
        </w:tc>
      </w:tr>
      <w:tr w14:paraId="7CCA59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9672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150B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E0E72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3DB3D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EEDE604">
            <w:pPr>
              <w:spacing w:before="0" w:after="0"/>
              <w:ind w:left="135"/>
              <w:jc w:val="left"/>
            </w:pPr>
          </w:p>
        </w:tc>
      </w:tr>
      <w:tr w14:paraId="5D2BF1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209F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860D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0F042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0EB79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374D4EE9">
            <w:pPr>
              <w:spacing w:before="0" w:after="0"/>
              <w:ind w:left="135"/>
              <w:jc w:val="left"/>
            </w:pPr>
          </w:p>
        </w:tc>
      </w:tr>
      <w:tr w14:paraId="1E2C30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4E26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5EEB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A0FA3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30E82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72FD785">
            <w:pPr>
              <w:spacing w:before="0" w:after="0"/>
              <w:ind w:left="135"/>
              <w:jc w:val="left"/>
            </w:pPr>
          </w:p>
        </w:tc>
      </w:tr>
      <w:tr w14:paraId="6572BA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904C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D5C9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5AD4F1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04BEB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BFA7F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"https://m.edsoo.ru/7f41feec"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https://m.edsoo.ru/7f41feec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1163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58D3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8BA6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53A2D2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3B6A7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B70AE7B">
            <w:pPr>
              <w:spacing w:before="0" w:after="0"/>
              <w:ind w:left="135"/>
              <w:jc w:val="left"/>
            </w:pPr>
          </w:p>
        </w:tc>
      </w:tr>
      <w:tr w14:paraId="77C0B1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8AC5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4AF3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21E5FF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92A51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6471EE6">
            <w:pPr>
              <w:spacing w:before="0" w:after="0"/>
              <w:ind w:left="135"/>
              <w:jc w:val="left"/>
            </w:pPr>
          </w:p>
        </w:tc>
      </w:tr>
      <w:tr w14:paraId="0E4099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2244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BD53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5B38F0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04D74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72AB996">
            <w:pPr>
              <w:spacing w:before="0" w:after="0"/>
              <w:ind w:left="135"/>
              <w:jc w:val="left"/>
            </w:pPr>
          </w:p>
        </w:tc>
      </w:tr>
      <w:tr w14:paraId="603BC4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A1F2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E3B4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5B7025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A743A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06121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"https://m.edsoo.ru/7f41fafa"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https://m.edsoo.ru/7f41fafa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7BF4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65D6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8278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AA2D0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B5669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7B313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"https://m.edsoo.ru/7f41fd70"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https://m.edsoo.ru/7f41fd70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4A4F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A141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7A19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655B0E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8BF0B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311E0562">
            <w:pPr>
              <w:spacing w:before="0" w:after="0"/>
              <w:ind w:left="135"/>
              <w:jc w:val="left"/>
            </w:pPr>
          </w:p>
        </w:tc>
      </w:tr>
      <w:tr w14:paraId="5BA28F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6442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8ECA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59CF2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F2590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321F0AD2">
            <w:pPr>
              <w:spacing w:before="0" w:after="0"/>
              <w:ind w:left="135"/>
              <w:jc w:val="left"/>
            </w:pPr>
          </w:p>
        </w:tc>
      </w:tr>
      <w:tr w14:paraId="0F0A20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B956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E8AA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64853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C87FF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4B830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"https://m.edsoo.ru/7f421382"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9301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E5CD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A1A7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85D0A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5F089D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BB352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C709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70DB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DBA2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602CF6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2B580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FF9FD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"https://m.edsoo.ru/7f4218be"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https://m.edsoo.ru/7f4218be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D8B7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D6A4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00A8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26C31A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68A40E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1FC85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"https://m.edsoo.ru/7f42276e"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https://m.edsoo.ru/7f42276e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E4A3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B88D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7934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202C7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B5477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35D4A6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"https://m.edsoo.ru/7f422930"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https://m.edsoo.ru/7f422930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2442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B77A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20C1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557F7F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FF7EE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8A9C9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"https://m.edsoo.ru/7f422af2"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https://m.edsoo.ru/7f422af2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614B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3891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8E4C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668718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E844A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130E0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"https://m.edsoo.ru/7f422cc8"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https://m.edsoo.ru/7f422cc8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2555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D42D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0EF7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2DCB47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6EADC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3A52DB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"https://m.edsoo.ru/7f422fca"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https://m.edsoo.ru/7f422fca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E436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9C11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D051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D6471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2A93F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210E1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"https://m.edsoo.ru/7f423182"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https://m.edsoo.ru/7f423182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4594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00C3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207F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A5913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E0630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BD625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"https://m.edsoo.ru/7f42432a"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https://m.edsoo.ru/7f42432a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F4D3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5D2D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16AA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56842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5A27A6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410E3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"https://m.edsoo.ru/7f42464a"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https://m.edsoo.ru/7f42464a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57B3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B54D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1153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78545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8E523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3DCB42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"https://m.edsoo.ru/7f424c12"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A5B1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B19A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7B51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DBEDC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5EFE39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A6ED4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"https://m.edsoo.ru/7f424fd2"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https://m.edsoo.ru/7f424fd2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2F50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25C5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1D97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7CA40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08CC5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A1E6D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"https://m.edsoo.ru/7f4251d0"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https://m.edsoo.ru/7f4251d0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1FB2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16AB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28ED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0B5B6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AE73E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B5434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"https://m.edsoo.ru/7f423312"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https://m.edsoo.ru/7f423312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DD7D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00A8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A839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2384A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78FA2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3DB3D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"https://m.edsoo.ru/7f4237fe"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https://m.edsoo.ru/7f4237fe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D860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CA3F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94F5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617431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EA220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6AB89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"https://m.edsoo.ru/7f4239de"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https://m.edsoo.ru/7f4239de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5499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77B4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EC6F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AF66E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2F7F9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1FC7D8E">
            <w:pPr>
              <w:spacing w:before="0" w:after="0"/>
              <w:ind w:left="135"/>
              <w:jc w:val="left"/>
            </w:pPr>
          </w:p>
        </w:tc>
      </w:tr>
      <w:tr w14:paraId="3B4FA2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EC20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99D2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28142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8BA78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E8BDCE6">
            <w:pPr>
              <w:spacing w:before="0" w:after="0"/>
              <w:ind w:left="135"/>
              <w:jc w:val="left"/>
            </w:pPr>
          </w:p>
        </w:tc>
      </w:tr>
      <w:tr w14:paraId="3734C2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738B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45FF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5A683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6C2C3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3F54C96">
            <w:pPr>
              <w:spacing w:before="0" w:after="0"/>
              <w:ind w:left="135"/>
              <w:jc w:val="left"/>
            </w:pPr>
          </w:p>
        </w:tc>
      </w:tr>
      <w:tr w14:paraId="2507A7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527E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F043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89D4E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B8A9E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1D37135">
            <w:pPr>
              <w:spacing w:before="0" w:after="0"/>
              <w:ind w:left="135"/>
              <w:jc w:val="left"/>
            </w:pPr>
          </w:p>
        </w:tc>
      </w:tr>
      <w:tr w14:paraId="5AA86A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EAC1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DD46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FC91E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C0825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2B0E5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"https://m.edsoo.ru/7f420482"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https://m.edsoo.ru/7f420482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2832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AA0F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E094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732C0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581295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AB5329A">
            <w:pPr>
              <w:spacing w:before="0" w:after="0"/>
              <w:ind w:left="135"/>
              <w:jc w:val="left"/>
            </w:pPr>
          </w:p>
        </w:tc>
      </w:tr>
      <w:tr w14:paraId="799598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B3C6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F1B7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E6848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A3D9D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D81FD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"https://m.edsoo.ru/7f42064e"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https://m.edsoo.ru/7f42064e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64F3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CFFF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286B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D02D3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E0647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C5DD8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"https://m.edsoo.ru/7f420806"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https://m.edsoo.ru/7f420806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132E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7CDD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989E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BC000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B53BE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3CB0F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"https://m.edsoo.ru/7f4209a0"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https://m.edsoo.ru/7f4209a0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3560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0F14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11CC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57DDA1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615B9B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CFD34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"https://m.edsoo.ru/7f420e6e"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https://m.edsoo.ru/7f420e6e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153C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2AE2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28B3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2074C5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8EDA3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11FAD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"https://m.edsoo.ru/7f427c32"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https://m.edsoo.ru/7f427c32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AD2D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02F6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5469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8F93F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482B1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3FAD7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"https://m.edsoo.ru/7f427e8a"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https://m.edsoo.ru/7f427e8a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1A74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D208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5553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AA875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EB485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DAB77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"https://m.edsoo.ru/7f42836c"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https://m.edsoo.ru/7f42836c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E211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352F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DB6A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510911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9BC6C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A7EF79F">
            <w:pPr>
              <w:spacing w:before="0" w:after="0"/>
              <w:ind w:left="135"/>
              <w:jc w:val="left"/>
            </w:pPr>
          </w:p>
        </w:tc>
      </w:tr>
      <w:tr w14:paraId="61FBE2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FD3D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0111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5C8F65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68B3CD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8026DFD">
            <w:pPr>
              <w:spacing w:before="0" w:after="0"/>
              <w:ind w:left="135"/>
              <w:jc w:val="left"/>
            </w:pPr>
          </w:p>
        </w:tc>
      </w:tr>
      <w:tr w14:paraId="5DC726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2705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0597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0259A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DBDE8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AA2B01F">
            <w:pPr>
              <w:spacing w:before="0" w:after="0"/>
              <w:ind w:left="135"/>
              <w:jc w:val="left"/>
            </w:pPr>
          </w:p>
        </w:tc>
      </w:tr>
      <w:tr w14:paraId="5FD5DD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F0BE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1BBD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3D98F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DC605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A1897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"https://m.edsoo.ru/7f4284de"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https://m.edsoo.ru/7f4284de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F381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90EE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9693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500F5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5BEBD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2B9B9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"https://m.edsoo.ru/7f42865a"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https://m.edsoo.ru/7f42865a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0A8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2296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CC67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1F62E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C9E7F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319975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"https://m.edsoo.ru/7f4287d6"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https://m.edsoo.ru/7f4287d6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2C1B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BD3E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FFE3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94249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502718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B158328">
            <w:pPr>
              <w:spacing w:before="0" w:after="0"/>
              <w:ind w:left="135"/>
              <w:jc w:val="left"/>
            </w:pPr>
          </w:p>
        </w:tc>
      </w:tr>
      <w:tr w14:paraId="42D344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2F3C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CA44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74DA3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F795E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25949F7">
            <w:pPr>
              <w:spacing w:before="0" w:after="0"/>
              <w:ind w:left="135"/>
              <w:jc w:val="left"/>
            </w:pPr>
          </w:p>
        </w:tc>
      </w:tr>
      <w:tr w14:paraId="5E53D6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B961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97B7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6B456C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B9319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3A14C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"https://m.edsoo.ru/7f421044"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https://m.edsoo.ru/7f421044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F204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468E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6EE4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3ED26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0A44D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34E3E5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"https://m.edsoo.ru/7f41de76"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https://m.edsoo.ru/7f41de76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7447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316E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17D2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8233B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B6429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42F52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"https://m.edsoo.ru/7f41dff2"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https://m.edsoo.ru/7f41dff2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BBB8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32A0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65F1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F8DD2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6FE142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7983AF7">
            <w:pPr>
              <w:spacing w:before="0" w:after="0"/>
              <w:ind w:left="135"/>
              <w:jc w:val="left"/>
            </w:pPr>
          </w:p>
        </w:tc>
      </w:tr>
      <w:tr w14:paraId="0475CF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2BCF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A997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8D409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58038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DFE64B9">
            <w:pPr>
              <w:spacing w:before="0" w:after="0"/>
              <w:ind w:left="135"/>
              <w:jc w:val="left"/>
            </w:pPr>
          </w:p>
        </w:tc>
      </w:tr>
      <w:tr w14:paraId="2500A2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E72E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1294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AE944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06082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B8C4F60">
            <w:pPr>
              <w:spacing w:before="0" w:after="0"/>
              <w:ind w:left="135"/>
              <w:jc w:val="left"/>
            </w:pPr>
          </w:p>
        </w:tc>
      </w:tr>
      <w:tr w14:paraId="2A77D7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E490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5226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DD262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9E224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CDB45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"https://m.edsoo.ru/7f41e16e"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https://m.edsoo.ru/7f41e16e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00A3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9808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0526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FE6D3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BCF4B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F9B35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"https://m.edsoo.ru/7f41e42a"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https://m.edsoo.ru/7f41e42a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F30F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1A6E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64AA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729A1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85C9A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A442A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"https://m.edsoo.ru/7f41e8a8"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https://m.edsoo.ru/7f41e8a8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C698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15AF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61E7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24ED15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F4C55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41660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"https://m.edsoo.ru/7f41ed80"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https://m.edsoo.ru/7f41ed80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8192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A07C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9506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6B9F8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426B3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AAD0E03">
            <w:pPr>
              <w:spacing w:before="0" w:after="0"/>
              <w:ind w:left="135"/>
              <w:jc w:val="left"/>
            </w:pPr>
          </w:p>
        </w:tc>
      </w:tr>
      <w:tr w14:paraId="6BCA69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368E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571D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CFCD3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FF20F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3A0C12E">
            <w:pPr>
              <w:spacing w:before="0" w:after="0"/>
              <w:ind w:left="135"/>
              <w:jc w:val="left"/>
            </w:pPr>
          </w:p>
        </w:tc>
      </w:tr>
      <w:tr w14:paraId="610AFA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A34C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B6B1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0D922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4D9F2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ACA57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"https://m.edsoo.ru/7f41ea24"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https://m.edsoo.ru/7f41ea24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560C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4E10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1426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B2E13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1BBFF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7676B6B">
            <w:pPr>
              <w:spacing w:before="0" w:after="0"/>
              <w:ind w:left="135"/>
              <w:jc w:val="left"/>
            </w:pPr>
          </w:p>
        </w:tc>
      </w:tr>
      <w:tr w14:paraId="13351A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B88F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65FC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D0FFD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7B948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B6849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"https://m.edsoo.ru/7f41ef06"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https://m.edsoo.ru/7f41ef06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87AD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0B83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63B6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63E3A79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568E26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B12361C">
            <w:pPr>
              <w:spacing w:before="0" w:after="0"/>
              <w:ind w:left="135"/>
              <w:jc w:val="left"/>
            </w:pPr>
          </w:p>
        </w:tc>
      </w:tr>
      <w:tr w14:paraId="2CC228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4BA1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1831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2D58AF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F8C8E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D6CDE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"https://m.edsoo.ru/7f41f078"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https://m.edsoo.ru/7f41f078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FBDA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17FF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7110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AD2F4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649A13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2DE1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"https://m.edsoo.ru/7f41f1fe"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https://m.edsoo.ru/7f41f1fe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C33C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0638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1E85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 функция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09551A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2743DE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0C0A2C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"https://m.edsoo.ru/7f427282"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https://m.edsoo.ru/7f427282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F619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75C3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9802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 функция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704D8D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AD2A3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F4F46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"https://m.edsoo.ru/7f427412"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https://m.edsoo.ru/7f427412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E967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D8A0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9C39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488728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1D85E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5DB3C3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"https://m.edsoo.ru/7f426d1e"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https://m.edsoo.ru/7f426d1e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D0FE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0831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7350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5D43B1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75542E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7CE2FD75">
            <w:pPr>
              <w:spacing w:before="0" w:after="0"/>
              <w:ind w:left="135"/>
              <w:jc w:val="left"/>
            </w:pPr>
          </w:p>
        </w:tc>
      </w:tr>
      <w:tr w14:paraId="5E9696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5FE4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4A51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=|х|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132D0D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AECA5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5F7F5D8">
            <w:pPr>
              <w:spacing w:before="0" w:after="0"/>
              <w:ind w:left="135"/>
              <w:jc w:val="left"/>
            </w:pPr>
          </w:p>
        </w:tc>
      </w:tr>
      <w:tr w14:paraId="3BB974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16D6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99CB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=|х|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AB4DF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5098D9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9DA9F8B">
            <w:pPr>
              <w:spacing w:before="0" w:after="0"/>
              <w:ind w:left="135"/>
              <w:jc w:val="left"/>
            </w:pPr>
          </w:p>
        </w:tc>
      </w:tr>
      <w:tr w14:paraId="7B3772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B657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F898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"Координаты и графики. Функции"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E152E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E0E42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9B3E6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"https://m.edsoo.ru/7f41f50a"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https://m.edsoo.ru/7f41f50a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C29C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B8A7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46A7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46869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534D3D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C1921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"https://m.edsoo.ru/7f429c6c"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https://m.edsoo.ru/7f429c6c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09C5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A1EE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658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55E010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6F95F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2FEA3A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"https://m.edsoo.ru/7f429f32"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https://m.edsoo.ru/7f429f32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22D0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E305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E34B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63FDD7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33C7E8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4FB60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"https://m.edsoo.ru/7f42a0e0"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https://m.edsoo.ru/7f42a0e0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8BAB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2396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295C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540FB3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450E1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1B2CF5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"https://m.edsoo.ru/7f42a27a"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https://m.edsoo.ru/7f42a27a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4412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0562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53B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617B5C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554BA0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64511781">
            <w:pPr>
              <w:spacing w:before="0" w:after="0"/>
              <w:ind w:left="135"/>
              <w:jc w:val="left"/>
            </w:pPr>
          </w:p>
        </w:tc>
      </w:tr>
      <w:tr w14:paraId="2F605F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9CA1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47FD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14:paraId="36F975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19DA54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9" w:type="dxa"/>
            <w:tcMar>
              <w:top w:w="50" w:type="dxa"/>
              <w:left w:w="100" w:type="dxa"/>
            </w:tcMar>
            <w:vAlign w:val="center"/>
          </w:tcPr>
          <w:p w14:paraId="4E5C69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"https://m.edsoo.ru/7f42a900"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https://m.edsoo.ru/7f42a900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66F7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A37D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14:paraId="512587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2321" w:type="dxa"/>
            <w:tcMar>
              <w:top w:w="50" w:type="dxa"/>
              <w:left w:w="100" w:type="dxa"/>
            </w:tcMar>
            <w:vAlign w:val="center"/>
          </w:tcPr>
          <w:p w14:paraId="0AB674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F8B81BF">
            <w:pPr>
              <w:jc w:val="left"/>
            </w:pPr>
          </w:p>
        </w:tc>
      </w:tr>
      <w:bookmarkEnd w:id="49"/>
    </w:tbl>
    <w:p w14:paraId="279EDC92">
      <w:pPr>
        <w:sectPr>
          <w:pgSz w:w="16383" w:h="11906" w:orient="landscape"/>
          <w:cols w:space="720" w:num="1"/>
        </w:sectPr>
      </w:pPr>
    </w:p>
    <w:p w14:paraId="08FCF227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4332"/>
        <w:gridCol w:w="2342"/>
        <w:gridCol w:w="2260"/>
        <w:gridCol w:w="2847"/>
      </w:tblGrid>
      <w:tr w14:paraId="07C49D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5528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B286D37"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6C42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3057552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0B46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8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574C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31FDD4">
            <w:pPr>
              <w:spacing w:before="0" w:after="0"/>
              <w:ind w:left="135"/>
              <w:jc w:val="left"/>
            </w:pPr>
          </w:p>
        </w:tc>
      </w:tr>
      <w:tr w14:paraId="12E011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D4224D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03B35B9">
            <w:pPr>
              <w:jc w:val="left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F4E68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7544C1A">
            <w:pPr>
              <w:spacing w:before="0" w:after="0"/>
              <w:ind w:left="135"/>
              <w:jc w:val="left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EF6D2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147BC4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9E07FC0">
            <w:pPr>
              <w:jc w:val="left"/>
            </w:pPr>
          </w:p>
        </w:tc>
      </w:tr>
      <w:tr w14:paraId="04CC61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8BC5C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296B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63DB8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56DB35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29D22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"https://m.edsoo.ru/7f42d452"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C188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31FDF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F325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DF1CC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90EAA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14911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"https://m.edsoo.ru/7f42eaaa"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https://m.edsoo.ru/7f42eaaa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28AA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483F2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E790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4BEB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1079F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D284E8B">
            <w:pPr>
              <w:spacing w:before="0" w:after="0"/>
              <w:ind w:left="135"/>
              <w:jc w:val="left"/>
            </w:pPr>
          </w:p>
        </w:tc>
      </w:tr>
      <w:tr w14:paraId="384A58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3845D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574D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1C9C7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11A03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1773F255">
            <w:pPr>
              <w:spacing w:before="0" w:after="0"/>
              <w:ind w:left="135"/>
              <w:jc w:val="left"/>
            </w:pPr>
          </w:p>
        </w:tc>
      </w:tr>
      <w:tr w14:paraId="5BFC6C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FF8D3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6A58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F26D9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6BD42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1D50BC03">
            <w:pPr>
              <w:spacing w:before="0" w:after="0"/>
              <w:ind w:left="135"/>
              <w:jc w:val="left"/>
            </w:pPr>
          </w:p>
        </w:tc>
      </w:tr>
      <w:tr w14:paraId="45B119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D99A2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CDC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2D73E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5012F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5E621D5">
            <w:pPr>
              <w:spacing w:before="0" w:after="0"/>
              <w:ind w:left="135"/>
              <w:jc w:val="left"/>
            </w:pPr>
          </w:p>
        </w:tc>
      </w:tr>
      <w:tr w14:paraId="0B763C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DC031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F424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2155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B46B2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144F61B0">
            <w:pPr>
              <w:spacing w:before="0" w:after="0"/>
              <w:ind w:left="135"/>
              <w:jc w:val="left"/>
            </w:pPr>
          </w:p>
        </w:tc>
      </w:tr>
      <w:tr w14:paraId="688C8E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C3E99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AE55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A92FE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A78FF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7F86A28A">
            <w:pPr>
              <w:spacing w:before="0" w:after="0"/>
              <w:ind w:left="135"/>
              <w:jc w:val="left"/>
            </w:pPr>
          </w:p>
        </w:tc>
      </w:tr>
      <w:tr w14:paraId="1B9FBF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D7DDD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7A53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вида x² = a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AF73A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78981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4880C74">
            <w:pPr>
              <w:spacing w:before="0" w:after="0"/>
              <w:ind w:left="135"/>
              <w:jc w:val="left"/>
            </w:pPr>
          </w:p>
        </w:tc>
      </w:tr>
      <w:tr w14:paraId="7293DD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2B5D0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C441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B1971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44242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33D8CF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"https://m.edsoo.ru/7f42d862"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https://m.edsoo.ru/7f42d862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E768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95BAE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8473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0CE75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65FC9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F0C91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"https://m.edsoo.ru/7f42d862"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https://m.edsoo.ru/7f42d862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9AB5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72978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6A8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2F5E6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01CBC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C2B3E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"https://m.edsoo.ru/7f42dd26"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https://m.edsoo.ru/7f42dd26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8462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D04C0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1636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094E0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80F41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A8A03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"https://m.edsoo.ru/7f42ded4"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https://m.edsoo.ru/7f42ded4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16F0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3AF93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E890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19E25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2E50B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9CA44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"https://m.edsoo.ru/7f42e0be"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https://m.edsoo.ru/7f42e0be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9DFC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E623A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E94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84862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A5167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48CE5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"https://m.edsoo.ru/7f42e262"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https://m.edsoo.ru/7f42e262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2DD0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87CD5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7636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3E1EE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DFDDD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39A5E8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"https://m.edsoo.ru/7f4354a4"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https://m.edsoo.ru/7f4354a4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DC5A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8D42B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F6B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768D6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D39B8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92883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"https://m.edsoo.ru/7f436098"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https://m.edsoo.ru/7f436098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E0F3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A0A3D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845F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6739E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BC7F7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4C3B7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345C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AE71D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FF2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5B938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D5300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9A371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8D2A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3152C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003A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7D22D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889D2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38524F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46CA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922CE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1F2E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6ACA4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D2371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1F3C3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"https://m.edsoo.ru/7f43599a"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https://m.edsoo.ru/7f43599a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08BA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AD73C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917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6172B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EE1F3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3A2E0F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"https://m.edsoo.ru/7f435ed6"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https://m.edsoo.ru/7f435ed6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35A6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C1E72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4CBD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трёхчлен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FBFA9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0BC8F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A480A89">
            <w:pPr>
              <w:spacing w:before="0" w:after="0"/>
              <w:ind w:left="135"/>
              <w:jc w:val="left"/>
            </w:pPr>
          </w:p>
        </w:tc>
      </w:tr>
      <w:tr w14:paraId="6F61EB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CEC56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6E29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трёхчлен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7DDD7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9903E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4266CF0">
            <w:pPr>
              <w:spacing w:before="0" w:after="0"/>
              <w:ind w:left="135"/>
              <w:jc w:val="left"/>
            </w:pPr>
          </w:p>
        </w:tc>
      </w:tr>
      <w:tr w14:paraId="10E2C8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1E5EA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466A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B93C1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2940B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E170C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556E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26CA7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8E5A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A1DD8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DCBF3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FE040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61C8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3E882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1926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D133E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404F5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F80F1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"https://m.edsoo.ru/7f42ec80"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https://m.edsoo.ru/7f42ec80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1980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73DAA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275C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3E617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81CBE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1CDBD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"https://m.edsoo.ru/7f430382"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C621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F5F3E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5683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E2411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FDA9E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78BB41A1">
            <w:pPr>
              <w:spacing w:before="0" w:after="0"/>
              <w:ind w:left="135"/>
              <w:jc w:val="left"/>
            </w:pPr>
          </w:p>
        </w:tc>
      </w:tr>
      <w:tr w14:paraId="3400F8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F6EE0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6B56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27460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6E51E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F8BABCB">
            <w:pPr>
              <w:spacing w:before="0" w:after="0"/>
              <w:ind w:left="135"/>
              <w:jc w:val="left"/>
            </w:pPr>
          </w:p>
        </w:tc>
      </w:tr>
      <w:tr w14:paraId="1488ED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06233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2D86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B5A8B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20CEA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347944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"https://m.edsoo.ru/7f4308e6"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https://m.edsoo.ru/7f4308e6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0F49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CD8BA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4F1E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76E0C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67DC4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3E84EB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"https://m.edsoo.ru/7f430a8a"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https://m.edsoo.ru/7f430a8a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E5B9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1BA24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E068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B30E1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6297E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18E2D7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D195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ADE97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D7B1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E3387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F1C81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18D04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9A01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62DE5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CF6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8E5E5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AF978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62ADC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"https://m.edsoo.ru/7f43128c"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https://m.edsoo.ru/7f43128c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61E8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E7B8F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F2FD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15817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122FE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4076F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"https://m.edsoo.ru/7f4315c0"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https://m.edsoo.ru/7f4315c0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47FF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D6801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C0F2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836A1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A6D0D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130317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"https://m.edsoo.ru/7f4318c2"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https://m.edsoo.ru/7f4318c2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6C1A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9E8EC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8033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BBACB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6FB79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1DCAE9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"https://m.edsoo.ru/7f431a20"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https://m.edsoo.ru/7f431a20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34EB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52D31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902D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59CA8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057CB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3CCAA4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"https://m.edsoo.ru/7f43259c"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https://m.edsoo.ru/7f43259c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526A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11D1E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5A14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A5D5F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3EBE1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171DD4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3290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C2380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85DB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039B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E8EA5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0F2A8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"https://m.edsoo.ru/7f432736"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C76A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D43BE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957F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9E550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3CB6C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3C6FB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"https://m.edsoo.ru/7f431d36"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https://m.edsoo.ru/7f431d36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99F5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C5D93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F45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B366E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10CF1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67EF6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BC90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3068D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1946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54FFB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B4500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A28DB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496D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0AE3B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EB1F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678D2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5B68E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7D269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9F98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E627C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EB89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5D31A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EC21C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7951BC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"https://m.edsoo.ru/7f42f158"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https://m.edsoo.ru/7f42f158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3E68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0A87F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6DB3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5FD59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88325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9EB73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"https://m.edsoo.ru/7f42f3f6"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https://m.edsoo.ru/7f42f3f6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165C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F6CD1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D0F0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979299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B0941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66D6E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"https://m.edsoo.ru/7f42f5a4"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https://m.edsoo.ru/7f42f5a4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0E8E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21B8F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27F8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Виета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5AA5C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FCEC3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FA8B0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"https://m.edsoo.ru/7f42fef0"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https://m.edsoo.ru/7f42fef0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32C8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08750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D07E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Виета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A334F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2C8DC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A2100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"https://m.edsoo.ru/7f430076"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https://m.edsoo.ru/7f430076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3F71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E52F4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AF4B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C4E1C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F5046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717E65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A134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A9E73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B970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AB6E6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9D782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1ED1B5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"https://m.edsoo.ru/7f43c3d0"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4FE8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C4C95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A70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ABEC3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B351E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C30F5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"https://m.edsoo.ru/7f4328c6"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https://m.edsoo.ru/7f4328c6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5283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F1C28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1709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53320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4ED0D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1BB8D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"https://m.edsoo.ru/7f432b6e"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https://m.edsoo.ru/7f432b6e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2C5E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5ABD4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8AFF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D5502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2D3CA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4FE52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"https://m.edsoo.ru/7f42f75c"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https://m.edsoo.ru/7f42f75c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60B5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3E54D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255E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5703C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685BD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3FECC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"https://m.edsoo.ru/7f42f8f6"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https://m.edsoo.ru/7f42f8f6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CCCC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D3D93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DD0DC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304F8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576B59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62252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"https://m.edsoo.ru/7f4301f2"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https://m.edsoo.ru/7f4301f2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12C8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CF93D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8BE7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17120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77818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204ADE1">
            <w:pPr>
              <w:spacing w:before="0" w:after="0"/>
              <w:ind w:left="135"/>
              <w:jc w:val="left"/>
            </w:pPr>
          </w:p>
        </w:tc>
      </w:tr>
      <w:tr w14:paraId="589E0F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89230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C56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1F291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7D4DF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9D8C0AB">
            <w:pPr>
              <w:spacing w:before="0" w:after="0"/>
              <w:ind w:left="135"/>
              <w:jc w:val="left"/>
            </w:pPr>
          </w:p>
        </w:tc>
      </w:tr>
      <w:tr w14:paraId="625FFD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09DEE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E4F8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64F08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F8112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7E021B21">
            <w:pPr>
              <w:spacing w:before="0" w:after="0"/>
              <w:ind w:left="135"/>
              <w:jc w:val="left"/>
            </w:pPr>
          </w:p>
        </w:tc>
      </w:tr>
      <w:tr w14:paraId="7D1CB6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FD27E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603D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9DEC7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CBCD3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76D69921">
            <w:pPr>
              <w:spacing w:before="0" w:after="0"/>
              <w:ind w:left="135"/>
              <w:jc w:val="left"/>
            </w:pPr>
          </w:p>
        </w:tc>
      </w:tr>
      <w:tr w14:paraId="681442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8973F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F1F9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7E720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2FF18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31758D56">
            <w:pPr>
              <w:spacing w:before="0" w:after="0"/>
              <w:ind w:left="135"/>
              <w:jc w:val="left"/>
            </w:pPr>
          </w:p>
        </w:tc>
      </w:tr>
      <w:tr w14:paraId="4BB906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BC007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A489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6B254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6A4A7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FE949CE">
            <w:pPr>
              <w:spacing w:before="0" w:after="0"/>
              <w:ind w:left="135"/>
              <w:jc w:val="left"/>
            </w:pPr>
          </w:p>
        </w:tc>
      </w:tr>
      <w:tr w14:paraId="07CCF8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623B3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0991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1E6F4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A192E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748EA64">
            <w:pPr>
              <w:spacing w:before="0" w:after="0"/>
              <w:ind w:left="135"/>
              <w:jc w:val="left"/>
            </w:pPr>
          </w:p>
        </w:tc>
      </w:tr>
      <w:tr w14:paraId="57A8F5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B82C5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828F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CA391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1DE24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D8FDFF3">
            <w:pPr>
              <w:spacing w:before="0" w:after="0"/>
              <w:ind w:left="135"/>
              <w:jc w:val="left"/>
            </w:pPr>
          </w:p>
        </w:tc>
      </w:tr>
      <w:tr w14:paraId="3E864E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356EB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F2EA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06D5F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2CC07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68B67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"https://m.edsoo.ru/7f43d6d6"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https://m.edsoo.ru/7f43d6d6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7E43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F633A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5E73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2457D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57653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E8C8F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"https://m.edsoo.ru/7f43d6d6"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https://m.edsoo.ru/7f43d6d6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5E86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A3FE1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88A1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B82D4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4AEB4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7007B7A1">
            <w:pPr>
              <w:spacing w:before="0" w:after="0"/>
              <w:ind w:left="135"/>
              <w:jc w:val="left"/>
            </w:pPr>
          </w:p>
        </w:tc>
      </w:tr>
      <w:tr w14:paraId="42B345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A49E0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169E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EE160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58B84E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49448D2">
            <w:pPr>
              <w:spacing w:before="0" w:after="0"/>
              <w:ind w:left="135"/>
              <w:jc w:val="left"/>
            </w:pPr>
          </w:p>
        </w:tc>
      </w:tr>
      <w:tr w14:paraId="20642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0274D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6325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4FD13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51367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B5AF9C9">
            <w:pPr>
              <w:spacing w:before="0" w:after="0"/>
              <w:ind w:left="135"/>
              <w:jc w:val="left"/>
            </w:pPr>
          </w:p>
        </w:tc>
      </w:tr>
      <w:tr w14:paraId="172070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3A904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8211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8087B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2D02E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6BBA83C">
            <w:pPr>
              <w:spacing w:before="0" w:after="0"/>
              <w:ind w:left="135"/>
              <w:jc w:val="left"/>
            </w:pPr>
          </w:p>
        </w:tc>
      </w:tr>
      <w:tr w14:paraId="4F09E2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FEC56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504B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3276D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5A3DDF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5994793">
            <w:pPr>
              <w:spacing w:before="0" w:after="0"/>
              <w:ind w:left="135"/>
              <w:jc w:val="left"/>
            </w:pPr>
          </w:p>
        </w:tc>
      </w:tr>
      <w:tr w14:paraId="6D4774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2F2BE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E6EC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8F784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8C964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115E0EF5">
            <w:pPr>
              <w:spacing w:before="0" w:after="0"/>
              <w:ind w:left="135"/>
              <w:jc w:val="left"/>
            </w:pPr>
          </w:p>
        </w:tc>
      </w:tr>
      <w:tr w14:paraId="402B03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0B3CF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2A3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1EA6F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05191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800EA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"https://m.edsoo.ru/7f42c692"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https://m.edsoo.ru/7f42c692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4CF0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441BF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F2F7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29EA5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FF522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7D84E1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"https://m.edsoo.ru/7f42c840"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https://m.edsoo.ru/7f42c840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38CD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A33D9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D8E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23FE2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005A1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8594292">
            <w:pPr>
              <w:spacing w:before="0" w:after="0"/>
              <w:ind w:left="135"/>
              <w:jc w:val="left"/>
            </w:pPr>
          </w:p>
        </w:tc>
      </w:tr>
      <w:tr w14:paraId="39CD39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CA4F6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49EA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762AF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C06A0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A05EC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"https://m.edsoo.ru/7f42cb88"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F9AF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A296F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2DD2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F418A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3E5D1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796917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"https://m.edsoo.ru/7f42cd2c"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https://m.edsoo.ru/7f42cd2c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7FC7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0A379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DAFD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79E84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56D021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58BE68C">
            <w:pPr>
              <w:spacing w:before="0" w:after="0"/>
              <w:ind w:left="135"/>
              <w:jc w:val="left"/>
            </w:pPr>
          </w:p>
        </w:tc>
      </w:tr>
      <w:tr w14:paraId="4139D0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591CA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D416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56BB3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3FB12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185198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"https://m.edsoo.ru/7f42c9e4"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https://m.edsoo.ru/7f42c9e4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3193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6FF63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B79E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590BC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8456F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33B60B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"https://m.edsoo.ru/7f42c9e4"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https://m.edsoo.ru/7f42c9e4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F41D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57B03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B29C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9C4F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66B39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3078CCF">
            <w:pPr>
              <w:spacing w:before="0" w:after="0"/>
              <w:ind w:left="135"/>
              <w:jc w:val="left"/>
            </w:pPr>
          </w:p>
        </w:tc>
      </w:tr>
      <w:tr w14:paraId="618999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9D003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4226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25D63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B7BD3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5F1F0A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"https://m.edsoo.ru/7f433c12"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https://m.edsoo.ru/7f433c12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16C6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508C4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DD05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3D4E3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61D6A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6DAF0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"https://m.edsoo.ru/7f433d84"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https://m.edsoo.ru/7f433d84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4CC6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6F5D8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2A2F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BEE9C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E136F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7A268FCB">
            <w:pPr>
              <w:spacing w:before="0" w:after="0"/>
              <w:ind w:left="135"/>
              <w:jc w:val="left"/>
            </w:pPr>
          </w:p>
        </w:tc>
      </w:tr>
      <w:tr w14:paraId="1B447C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5B669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E706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744E9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59AD9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1D2E8ED">
            <w:pPr>
              <w:spacing w:before="0" w:after="0"/>
              <w:ind w:left="135"/>
              <w:jc w:val="left"/>
            </w:pPr>
          </w:p>
        </w:tc>
      </w:tr>
      <w:tr w14:paraId="6AF506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E178F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1892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C81A6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E48E8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644947A6">
            <w:pPr>
              <w:spacing w:before="0" w:after="0"/>
              <w:ind w:left="135"/>
              <w:jc w:val="left"/>
            </w:pPr>
          </w:p>
        </w:tc>
      </w:tr>
      <w:tr w14:paraId="422EF8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902B1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9BA7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23962C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3A24B8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18C6152F">
            <w:pPr>
              <w:spacing w:before="0" w:after="0"/>
              <w:ind w:left="135"/>
              <w:jc w:val="left"/>
            </w:pPr>
          </w:p>
        </w:tc>
      </w:tr>
      <w:tr w14:paraId="402268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2FEBCF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07C5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EA48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D520A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01401A1">
            <w:pPr>
              <w:spacing w:before="0" w:after="0"/>
              <w:ind w:left="135"/>
              <w:jc w:val="left"/>
            </w:pPr>
          </w:p>
        </w:tc>
      </w:tr>
      <w:tr w14:paraId="6371A3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59DE7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A6E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39D17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FEDB6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72D5F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"https://m.edsoo.ru/7f434bbc"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https://m.edsoo.ru/7f434bbc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FBED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0AA9C7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4F9A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Гипербола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597598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35ACD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2D1527C7">
            <w:pPr>
              <w:spacing w:before="0" w:after="0"/>
              <w:ind w:left="135"/>
              <w:jc w:val="left"/>
            </w:pPr>
          </w:p>
        </w:tc>
      </w:tr>
      <w:tr w14:paraId="278898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35778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3424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Гипербола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B9E91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81EEC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5278799">
            <w:pPr>
              <w:spacing w:before="0" w:after="0"/>
              <w:ind w:left="135"/>
              <w:jc w:val="left"/>
            </w:pPr>
          </w:p>
        </w:tc>
      </w:tr>
      <w:tr w14:paraId="0A9CF6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F3A5F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4DEF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 x²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7AAE8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A6E7D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DDDFC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"https://m.edsoo.ru/7f4343e2"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https://m.edsoo.ru/7f4343e2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452A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F4C80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7634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 x²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E69F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25C302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65850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"https://m.edsoo.ru/7f434572"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https://m.edsoo.ru/7f434572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1A76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31B137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0DCD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x, y = |х|; графическое решение уравнений и систем уравнений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118EFE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049618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3A13F0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"https://m.edsoo.ru/7f434d38"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40D4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EEA2E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7A2A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Функции y =x², y = x³, y = </w:t>
            </w:r>
            <w:r>
              <w:rPr>
                <w:rFonts w:ascii="Times New Roman" w:hAnsi="Times New Roman" w:cs="Times New Roman"/>
                <w:b w:val="0"/>
                <w:i w:val="0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x, y = |х|; графическое решение уравнений и систем уравнений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990A6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42753E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5EC3C6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"https://m.edsoo.ru/7f434eb4"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https://m.edsoo.ru/7f434eb4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BA9F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579DC9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2C99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719300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66D3A9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39D6DB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"https://m.edsoo.ru/7f4371aa"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https://m.edsoo.ru/7f4371aa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7B8E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E5F32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EB93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08430A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11E09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47258D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"https://m.edsoo.ru/7f43736c"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https://m.edsoo.ru/7f43736c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8398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6AC2B2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8AFE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66C12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744D05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746091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"https://m.edsoo.ru/7f437510"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https://m.edsoo.ru/7f437510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CAA6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406D38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7AB9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3ABD0F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5B4F7D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F1A28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"https://m.edsoo.ru/7f4376b4"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https://m.edsoo.ru/7f4376b4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1C06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1C8E14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1A61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EDB49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5F4DC9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95F8B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"https://m.edsoo.ru/7f436b88"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https://m.edsoo.ru/7f436b88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6014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14:paraId="7978E9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45E0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468FE5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1BC42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20" w:type="dxa"/>
            <w:tcMar>
              <w:top w:w="50" w:type="dxa"/>
              <w:left w:w="100" w:type="dxa"/>
            </w:tcMar>
            <w:vAlign w:val="center"/>
          </w:tcPr>
          <w:p w14:paraId="0FE943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"https://m.edsoo.ru/7f437858"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https://m.edsoo.ru/7f437858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304D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5B69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14:paraId="64D6A8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14:paraId="13272F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E4F72D0">
            <w:pPr>
              <w:jc w:val="left"/>
            </w:pPr>
          </w:p>
        </w:tc>
      </w:tr>
    </w:tbl>
    <w:p w14:paraId="21E841B0">
      <w:pPr>
        <w:sectPr>
          <w:pgSz w:w="16383" w:h="11906" w:orient="landscape"/>
          <w:cols w:space="720" w:num="1"/>
        </w:sectPr>
      </w:pPr>
    </w:p>
    <w:p w14:paraId="3F6C2D17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4559"/>
        <w:gridCol w:w="2283"/>
        <w:gridCol w:w="2231"/>
        <w:gridCol w:w="2847"/>
      </w:tblGrid>
      <w:tr w14:paraId="78DA68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5AB0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B9A8EB3">
            <w:pPr>
              <w:spacing w:before="0" w:after="0"/>
              <w:ind w:left="135"/>
              <w:jc w:val="left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0223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B6DFC8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03F4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F779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1AC08D5">
            <w:pPr>
              <w:spacing w:before="0" w:after="0"/>
              <w:ind w:left="135"/>
              <w:jc w:val="left"/>
            </w:pPr>
          </w:p>
        </w:tc>
      </w:tr>
      <w:tr w14:paraId="735459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1CD888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077DA1">
            <w:pPr>
              <w:jc w:val="left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83B3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A96E0FF">
            <w:pPr>
              <w:spacing w:before="0" w:after="0"/>
              <w:ind w:left="135"/>
              <w:jc w:val="left"/>
            </w:pP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60533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8096AF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0B10C14">
            <w:pPr>
              <w:jc w:val="left"/>
            </w:pPr>
          </w:p>
        </w:tc>
      </w:tr>
      <w:tr w14:paraId="213B5F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021A1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2705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7879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3D147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8E84762">
            <w:pPr>
              <w:spacing w:before="0" w:after="0"/>
              <w:ind w:left="135"/>
              <w:jc w:val="left"/>
            </w:pPr>
          </w:p>
        </w:tc>
      </w:tr>
      <w:tr w14:paraId="23D5C0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4A99B4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65C79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A067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78934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0DB78C0">
            <w:pPr>
              <w:spacing w:before="0" w:after="0"/>
              <w:ind w:left="135"/>
              <w:jc w:val="left"/>
            </w:pPr>
          </w:p>
        </w:tc>
      </w:tr>
      <w:tr w14:paraId="5ACB57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FEBE0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010A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8EB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160FD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CD91D17">
            <w:pPr>
              <w:spacing w:before="0" w:after="0"/>
              <w:ind w:left="135"/>
              <w:jc w:val="left"/>
            </w:pPr>
          </w:p>
        </w:tc>
      </w:tr>
      <w:tr w14:paraId="5231C1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1056A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34B21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B1C5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2B026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0EB46B1">
            <w:pPr>
              <w:spacing w:before="0" w:after="0"/>
              <w:ind w:left="135"/>
              <w:jc w:val="left"/>
            </w:pPr>
          </w:p>
        </w:tc>
      </w:tr>
      <w:tr w14:paraId="6AD181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518F8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5E44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D6C1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72538A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95639ED">
            <w:pPr>
              <w:spacing w:before="0" w:after="0"/>
              <w:ind w:left="135"/>
              <w:jc w:val="left"/>
            </w:pPr>
          </w:p>
        </w:tc>
      </w:tr>
      <w:tr w14:paraId="24879D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F55AD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1CEE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чисел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BBE6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9072D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A73CF5F">
            <w:pPr>
              <w:spacing w:before="0" w:after="0"/>
              <w:ind w:left="135"/>
              <w:jc w:val="left"/>
            </w:pPr>
          </w:p>
        </w:tc>
      </w:tr>
      <w:tr w14:paraId="784D33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22A20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57A5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чисел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F3B1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C1420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6C4382">
            <w:pPr>
              <w:spacing w:before="0" w:after="0"/>
              <w:ind w:left="135"/>
              <w:jc w:val="left"/>
            </w:pPr>
          </w:p>
        </w:tc>
      </w:tr>
      <w:tr w14:paraId="5CCB7D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ACC54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33E5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149B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DAE9A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45C17F">
            <w:pPr>
              <w:spacing w:before="0" w:after="0"/>
              <w:ind w:left="135"/>
              <w:jc w:val="left"/>
            </w:pPr>
          </w:p>
        </w:tc>
      </w:tr>
      <w:tr w14:paraId="516332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79064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911E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234C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DEE0D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7A3E3B9">
            <w:pPr>
              <w:spacing w:before="0" w:after="0"/>
              <w:ind w:left="135"/>
              <w:jc w:val="left"/>
            </w:pPr>
          </w:p>
        </w:tc>
      </w:tr>
      <w:tr w14:paraId="5F931C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E76A9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B0C5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DF0B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E677A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CB068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 ЦОК </w:t>
            </w:r>
            <w:r>
              <w:fldChar w:fldCharType="begin"/>
            </w:r>
            <w:r>
              <w:instrText xml:space="preserve"> HYPERLINK "https://m.edsoo.ru/7f43bf66"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https://m.edsoo.ru/7f43bf66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52CC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4ABF7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EF2A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8E96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DEDE3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39AE82">
            <w:pPr>
              <w:spacing w:before="0" w:after="0"/>
              <w:ind w:left="135"/>
              <w:jc w:val="left"/>
            </w:pPr>
          </w:p>
        </w:tc>
      </w:tr>
      <w:tr w14:paraId="560315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86B13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5C5E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5FD2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1C123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2E533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C930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BC64A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ED31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D129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7B054C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D95F4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CFA9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F14E1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EC6E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0916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22B2E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51F23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"https://m.edsoo.ru/7f43c3d0"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3DFC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B6D1E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4B1D9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49E5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7EB7B0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F9744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"https://m.edsoo.ru/7f43c3d0"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331D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9A6B9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A4C6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E0EA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4F7CD7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FB33E84">
            <w:pPr>
              <w:spacing w:before="0" w:after="0"/>
              <w:ind w:left="135"/>
              <w:jc w:val="left"/>
            </w:pPr>
          </w:p>
        </w:tc>
      </w:tr>
      <w:tr w14:paraId="07DB05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387A6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E7A11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D82F3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EFD92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4843094">
            <w:pPr>
              <w:spacing w:before="0" w:after="0"/>
              <w:ind w:left="135"/>
              <w:jc w:val="left"/>
            </w:pPr>
          </w:p>
        </w:tc>
      </w:tr>
      <w:tr w14:paraId="7FB415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62C16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E8A0B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0EE3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3FE4C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FA19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"https://m.edsoo.ru/7f43c9b6"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https://m.edsoo.ru/7f43c9b6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C6C7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B41D9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B278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4A27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97BB9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7B0CE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"https://m.edsoo.ru/7f43c9b6"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https://m.edsoo.ru/7f43c9b6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2E93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1C82E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6DCC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9551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B62DB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5A15893">
            <w:pPr>
              <w:spacing w:before="0" w:after="0"/>
              <w:ind w:left="135"/>
              <w:jc w:val="left"/>
            </w:pPr>
          </w:p>
        </w:tc>
      </w:tr>
      <w:tr w14:paraId="7D84C6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290CF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6E49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A784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CD482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8707DC">
            <w:pPr>
              <w:spacing w:before="0" w:after="0"/>
              <w:ind w:left="135"/>
              <w:jc w:val="left"/>
            </w:pPr>
          </w:p>
        </w:tc>
      </w:tr>
      <w:tr w14:paraId="68B085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3D34E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29BB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2712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288D2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EC2CDD7">
            <w:pPr>
              <w:spacing w:before="0" w:after="0"/>
              <w:ind w:left="135"/>
              <w:jc w:val="left"/>
            </w:pPr>
          </w:p>
        </w:tc>
      </w:tr>
      <w:tr w14:paraId="7247AC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A851E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A7BEB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8FDA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07D36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EE5CE9A">
            <w:pPr>
              <w:spacing w:before="0" w:after="0"/>
              <w:ind w:left="135"/>
              <w:jc w:val="left"/>
            </w:pPr>
          </w:p>
        </w:tc>
      </w:tr>
      <w:tr w14:paraId="1CEAF7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431A3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CA16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1B8B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8CC0E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CD7CE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"https://m.edsoo.ru/7f43d0b4"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https://m.edsoo.ru/7f43d0b4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D977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13ED8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1495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A603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D0FC1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279B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"https://m.edsoo.ru/7f43d0b4"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https://m.edsoo.ru/7f43d0b4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F5BF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43EEF7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C9F6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8932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F51D4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4D9DB4">
            <w:pPr>
              <w:spacing w:before="0" w:after="0"/>
              <w:ind w:left="135"/>
              <w:jc w:val="left"/>
            </w:pPr>
          </w:p>
        </w:tc>
      </w:tr>
      <w:tr w14:paraId="60DA95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29432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8CD5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EF00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85654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EB0B1B">
            <w:pPr>
              <w:spacing w:before="0" w:after="0"/>
              <w:ind w:left="135"/>
              <w:jc w:val="left"/>
            </w:pPr>
          </w:p>
        </w:tc>
      </w:tr>
      <w:tr w14:paraId="43DEBF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4AFC8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83CB1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2320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3B9CF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6374900">
            <w:pPr>
              <w:spacing w:before="0" w:after="0"/>
              <w:ind w:left="135"/>
              <w:jc w:val="left"/>
            </w:pPr>
          </w:p>
        </w:tc>
      </w:tr>
      <w:tr w14:paraId="62467D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3301C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26BB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9BB2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119E3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0E311D4">
            <w:pPr>
              <w:spacing w:before="0" w:after="0"/>
              <w:ind w:left="135"/>
              <w:jc w:val="left"/>
            </w:pPr>
          </w:p>
        </w:tc>
      </w:tr>
      <w:tr w14:paraId="21F9B6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33F05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7717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660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9E225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1F7A5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"https://m.edsoo.ru/7f43d23a"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https://m.edsoo.ru/7f43d23a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A224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11ADB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D4F8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0E2C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762C4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040D7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"https://m.edsoo.ru/7f43d55a"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https://m.edsoo.ru/7f43d55a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2074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2D3E3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6BD8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3BE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A5A12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EFEDF5B">
            <w:pPr>
              <w:spacing w:before="0" w:after="0"/>
              <w:ind w:left="135"/>
              <w:jc w:val="left"/>
            </w:pPr>
          </w:p>
        </w:tc>
      </w:tr>
      <w:tr w14:paraId="2F908F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0DABAD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0F8D9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1012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8EBC8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2070CA">
            <w:pPr>
              <w:spacing w:before="0" w:after="0"/>
              <w:ind w:left="135"/>
              <w:jc w:val="left"/>
            </w:pPr>
          </w:p>
        </w:tc>
      </w:tr>
      <w:tr w14:paraId="2D181F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8E210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8B63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A563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DDD41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C66ACB">
            <w:pPr>
              <w:spacing w:before="0" w:after="0"/>
              <w:ind w:left="135"/>
              <w:jc w:val="left"/>
            </w:pPr>
          </w:p>
        </w:tc>
      </w:tr>
      <w:tr w14:paraId="7FA99F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1561F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54854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7DFA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9EF31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3305833">
            <w:pPr>
              <w:spacing w:before="0" w:after="0"/>
              <w:ind w:left="135"/>
              <w:jc w:val="left"/>
            </w:pPr>
          </w:p>
        </w:tc>
      </w:tr>
      <w:tr w14:paraId="459D98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7F1B6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FE38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D45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18C1B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A6B173F">
            <w:pPr>
              <w:spacing w:before="0" w:after="0"/>
              <w:ind w:left="135"/>
              <w:jc w:val="left"/>
            </w:pPr>
          </w:p>
        </w:tc>
      </w:tr>
      <w:tr w14:paraId="2D9A41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03EE95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D38A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C941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E25D4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1C4C128">
            <w:pPr>
              <w:spacing w:before="0" w:after="0"/>
              <w:ind w:left="135"/>
              <w:jc w:val="left"/>
            </w:pPr>
          </w:p>
        </w:tc>
      </w:tr>
      <w:tr w14:paraId="71182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BE692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CCB5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F4D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E0D81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52111EA">
            <w:pPr>
              <w:spacing w:before="0" w:after="0"/>
              <w:ind w:left="135"/>
              <w:jc w:val="left"/>
            </w:pPr>
          </w:p>
        </w:tc>
      </w:tr>
      <w:tr w14:paraId="7801CF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8D2EB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D55B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F695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80FFE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F8A40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"https://m.edsoo.ru/7f43ad5a"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https://m.edsoo.ru/7f43ad5a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2588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17EF9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386D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50D8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A5C07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0716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698A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0F0CDB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E22A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EBA6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46A60F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EA78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64F7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372C0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CC64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6E2F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98551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EDE3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D1D2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EFB2B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D37E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55F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C0BBB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B1644D">
            <w:pPr>
              <w:spacing w:before="0" w:after="0"/>
              <w:ind w:left="135"/>
              <w:jc w:val="left"/>
            </w:pPr>
          </w:p>
        </w:tc>
      </w:tr>
      <w:tr w14:paraId="1C56F3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9533D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B6517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8600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B90DF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10524AB">
            <w:pPr>
              <w:spacing w:before="0" w:after="0"/>
              <w:ind w:left="135"/>
              <w:jc w:val="left"/>
            </w:pPr>
          </w:p>
        </w:tc>
      </w:tr>
      <w:tr w14:paraId="05B2E9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91E5D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75F6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4C00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7D62CB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72F98C">
            <w:pPr>
              <w:spacing w:before="0" w:after="0"/>
              <w:ind w:left="135"/>
              <w:jc w:val="left"/>
            </w:pPr>
          </w:p>
        </w:tc>
      </w:tr>
      <w:tr w14:paraId="0E341A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62F6E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6853C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24DB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E3162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F19BC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"https://m.edsoo.ru/7f43b098"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6BFA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9FD3D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55C58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1182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E2437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EE41E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"https://m.edsoo.ru/7f43b21e"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https://m.edsoo.ru/7f43b21e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8809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C4B6E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AA74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D28E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F8D2B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968E2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"https://m.edsoo.ru/7f43b5a2"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https://m.edsoo.ru/7f43b5a2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1AA4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2F2EC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2182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ACE0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8B267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5D5BDD">
            <w:pPr>
              <w:spacing w:before="0" w:after="0"/>
              <w:ind w:left="135"/>
              <w:jc w:val="left"/>
            </w:pPr>
          </w:p>
        </w:tc>
      </w:tr>
      <w:tr w14:paraId="7A070F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7E5FE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8BA1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FFF0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DE057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B83104E">
            <w:pPr>
              <w:spacing w:before="0" w:after="0"/>
              <w:ind w:left="135"/>
              <w:jc w:val="left"/>
            </w:pPr>
          </w:p>
        </w:tc>
      </w:tr>
      <w:tr w14:paraId="1D3FF1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DE64D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8AD5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525E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302D9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70946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"https://m.edsoo.ru/7f43b098"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0CA1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AFD16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BF07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72DB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77004A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462D4A7">
            <w:pPr>
              <w:spacing w:before="0" w:after="0"/>
              <w:ind w:left="135"/>
              <w:jc w:val="left"/>
            </w:pPr>
          </w:p>
        </w:tc>
      </w:tr>
      <w:tr w14:paraId="64D1BF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2E815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E6F9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DA45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AA7A7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0FAD967">
            <w:pPr>
              <w:spacing w:before="0" w:after="0"/>
              <w:ind w:left="135"/>
              <w:jc w:val="left"/>
            </w:pPr>
          </w:p>
        </w:tc>
      </w:tr>
      <w:tr w14:paraId="4972D3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048DD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9AA1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674F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A56CE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C3FAA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"https://m.edsoo.ru/7f4396c6"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A356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B67EF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046C2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D970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CDF84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89A5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"https://m.edsoo.ru/7f439842"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https://m.edsoo.ru/7f439842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E3CB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CC6B9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09479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7864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05EAE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EB8F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"https://m.edsoo.ru/7f4399b4"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https://m.edsoo.ru/7f4399b4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8A75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9B38A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6272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5C7A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AFDAB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AEC3D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"https://m.edsoo.ru/7f439eb4"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https://m.edsoo.ru/7f439eb4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82E7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A2349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4410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BDE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41189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955FC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"https://m.edsoo.ru/7f43a03a"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https://m.edsoo.ru/7f43a03a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5E5A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38641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1B28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A1B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739E63A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081AD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"https://m.edsoo.ru/7f43a1ac"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https://m.edsoo.ru/7f43a1ac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93CF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1BF82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00EE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4B15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ACC36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D0A2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"https://m.edsoo.ru/7f43a31e"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https://m.edsoo.ru/7f43a31e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ECC4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0F096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D365E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8B3E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BEBE6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706A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E4C7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58259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00F2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2767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72FF8F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8EBD997">
            <w:pPr>
              <w:spacing w:before="0" w:after="0"/>
              <w:ind w:left="135"/>
              <w:jc w:val="left"/>
            </w:pPr>
          </w:p>
        </w:tc>
      </w:tr>
      <w:tr w14:paraId="79ECDF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38677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9995E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C0B1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C272D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2575297">
            <w:pPr>
              <w:spacing w:before="0" w:after="0"/>
              <w:ind w:left="135"/>
              <w:jc w:val="left"/>
            </w:pPr>
          </w:p>
        </w:tc>
      </w:tr>
      <w:tr w14:paraId="5BBDCA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C722E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9EB5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46D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943DC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C127C5">
            <w:pPr>
              <w:spacing w:before="0" w:after="0"/>
              <w:ind w:left="135"/>
              <w:jc w:val="left"/>
            </w:pPr>
          </w:p>
        </w:tc>
      </w:tr>
      <w:tr w14:paraId="7D64E3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AFA9F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7C5C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14F6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BD88F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D960A62">
            <w:pPr>
              <w:spacing w:before="0" w:after="0"/>
              <w:ind w:left="135"/>
              <w:jc w:val="left"/>
            </w:pPr>
          </w:p>
        </w:tc>
      </w:tr>
      <w:tr w14:paraId="55704E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2EC9C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DAC0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5688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A0E48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119D2D7">
            <w:pPr>
              <w:spacing w:before="0" w:after="0"/>
              <w:ind w:left="135"/>
              <w:jc w:val="left"/>
            </w:pPr>
          </w:p>
        </w:tc>
      </w:tr>
      <w:tr w14:paraId="729421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4A21D2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C14B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FB4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8C5E0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CEB2908">
            <w:pPr>
              <w:spacing w:before="0" w:after="0"/>
              <w:ind w:left="135"/>
              <w:jc w:val="left"/>
            </w:pPr>
          </w:p>
        </w:tc>
      </w:tr>
      <w:tr w14:paraId="6D24EB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50003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367EA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29DD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780D69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73B582">
            <w:pPr>
              <w:spacing w:before="0" w:after="0"/>
              <w:ind w:left="135"/>
              <w:jc w:val="left"/>
            </w:pPr>
          </w:p>
        </w:tc>
      </w:tr>
      <w:tr w14:paraId="328906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B6681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62491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DF6F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60A5D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F861C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"https://m.edsoo.ru/7f43ab84"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https://m.edsoo.ru/7f43ab84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0EC5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323B9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AD33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BB0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5AA0D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6457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"https://m.edsoo.ru/7f43e6c6"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20F1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4555DF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CC8C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490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3E39A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AB667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"https://m.edsoo.ru/7f43ebda"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F788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0AA07A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3A12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841C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738F7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F70E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"https://m.edsoo.ru/7f43ed7e"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https://m.edsoo.ru/7f43ed7e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D9BD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025FF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EF730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2DBC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48A83A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1EC4D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"https://m.edsoo.ru/7f43f3b4"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https://m.edsoo.ru/7f43f3b4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DFCF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BED73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73DF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42BC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28BF5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D1551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"https://m.edsoo.ru/7f43f58a"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https://m.edsoo.ru/7f43f58a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BDFB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A2C4D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656D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BE13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AFB64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BE93A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"https://m.edsoo.ru/7f43ef2c"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https://m.edsoo.ru/7f43ef2c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24E8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B9436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736F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EB88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4F9D2D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597D2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"https://m.edsoo.ru/7f43f0c6"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https://m.edsoo.ru/7f43f0c6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93E9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C40EF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C85FE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107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E8310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3B9B0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"https://m.edsoo.ru/7f43f72e"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https://m.edsoo.ru/7f43f72e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93D0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25E674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F556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2912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690BD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AF51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"https://m.edsoo.ru/7f43f8a0"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https://m.edsoo.ru/7f43f8a0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1837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293E1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48B4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3AB9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09702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5366CE8">
            <w:pPr>
              <w:spacing w:before="0" w:after="0"/>
              <w:ind w:left="135"/>
              <w:jc w:val="left"/>
            </w:pPr>
          </w:p>
        </w:tc>
      </w:tr>
      <w:tr w14:paraId="47E483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840D3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20963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B77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4D7C1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56916A">
            <w:pPr>
              <w:spacing w:before="0" w:after="0"/>
              <w:ind w:left="135"/>
              <w:jc w:val="left"/>
            </w:pPr>
          </w:p>
        </w:tc>
      </w:tr>
      <w:tr w14:paraId="2D2D27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B20C6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E213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A65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A7A61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0D07963">
            <w:pPr>
              <w:spacing w:before="0" w:after="0"/>
              <w:ind w:left="135"/>
              <w:jc w:val="left"/>
            </w:pPr>
          </w:p>
        </w:tc>
      </w:tr>
      <w:tr w14:paraId="209EA5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1E44B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D306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проценты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0AD7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C3390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D3DFB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"https://m.edsoo.ru/7f43fe0e"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https://m.edsoo.ru/7f43fe0e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83A8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06BB15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A3BA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проценты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106B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92919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64BA8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"https://m.edsoo.ru/7f4401a6"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https://m.edsoo.ru/7f4401a6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BBD0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3494D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9D121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47A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8D996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11BD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"https://m.edsoo.ru/7f4404f8"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https://m.edsoo.ru/7f4404f8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0655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7998E0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8ECE4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B24C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1AE25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9F2CE25">
            <w:pPr>
              <w:spacing w:before="0" w:after="0"/>
              <w:ind w:left="135"/>
              <w:jc w:val="left"/>
            </w:pPr>
          </w:p>
        </w:tc>
      </w:tr>
      <w:tr w14:paraId="744CD1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3274D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66AE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0923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770739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A70C55E">
            <w:pPr>
              <w:spacing w:before="0" w:after="0"/>
              <w:ind w:left="135"/>
              <w:jc w:val="left"/>
            </w:pPr>
          </w:p>
        </w:tc>
      </w:tr>
      <w:tr w14:paraId="59121A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69BD08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65770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B456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0E43D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243C288">
            <w:pPr>
              <w:spacing w:before="0" w:after="0"/>
              <w:ind w:left="135"/>
              <w:jc w:val="left"/>
            </w:pPr>
          </w:p>
        </w:tc>
      </w:tr>
      <w:tr w14:paraId="63F64F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49087E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5E10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1B7C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3C8E16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779A0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"https://m.edsoo.ru/7f443b12"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https://m.edsoo.ru/7f443b12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ECD3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0018D9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084C9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1C87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0886A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FDBA9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"https://m.edsoo.ru/7f443cd4"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https://m.edsoo.ru/7f443cd4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AC05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4D5CC2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62BB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8870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077F5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8FB6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"https://m.edsoo.ru/7f443fea"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https://m.edsoo.ru/7f443fea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4128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A5BBE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A229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BFC6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473A7E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31337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"https://m.edsoo.ru/7f4441ca"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3798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82D4B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AAB3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C37E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791E2A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BD0A3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"https://m.edsoo.ru/7f444364"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https://m.edsoo.ru/7f444364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0DD4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92398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7390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B9B6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EF834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7A4A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"https://m.edsoo.ru/7f4446f2"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https://m.edsoo.ru/7f4446f2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9962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D4C23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D2C8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D8EE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0216F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CA7B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"https://m.edsoo.ru/7f444a94"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https://m.edsoo.ru/7f444a94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9E06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8DDD1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B0A7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C56C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1C4A72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5EC5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"https://m.edsoo.ru/7f444c56"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https://m.edsoo.ru/7f444c56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E72A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C40D9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4BCDE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16DD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27AEE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969E3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"https://m.edsoo.ru/7f444f44"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F03F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3A8CAB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B99E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9DE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53B7A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A7BFC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"https://m.edsoo.ru/7f44516a"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https://m.edsoo.ru/7f44516a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CBA5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8747E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F2630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7B15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51DEC5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B16D7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"https://m.edsoo.ru/7f4452e6"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https://m.edsoo.ru/7f4452e6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3020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13E389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5E81C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76CC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FE691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3A836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"https://m.edsoo.ru/7f445516"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1080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660994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0E498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9D93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29353E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EEAB520">
            <w:pPr>
              <w:spacing w:before="0" w:after="0"/>
              <w:ind w:left="135"/>
              <w:jc w:val="left"/>
            </w:pPr>
          </w:p>
        </w:tc>
      </w:tr>
      <w:tr w14:paraId="56128A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5E3FD9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4632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3355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6DD764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C0A3A4">
            <w:pPr>
              <w:spacing w:before="0" w:after="0"/>
              <w:ind w:left="135"/>
              <w:jc w:val="left"/>
            </w:pPr>
          </w:p>
        </w:tc>
      </w:tr>
      <w:tr w14:paraId="2FA169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14:paraId="4090A6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02CA1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EE7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082F07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2AEA12">
            <w:pPr>
              <w:spacing w:before="0" w:after="0"/>
              <w:ind w:left="135"/>
              <w:jc w:val="left"/>
            </w:pPr>
          </w:p>
        </w:tc>
      </w:tr>
      <w:tr w14:paraId="5EAA96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4806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38" w:type="dxa"/>
            <w:tcMar>
              <w:top w:w="50" w:type="dxa"/>
              <w:left w:w="100" w:type="dxa"/>
            </w:tcMar>
            <w:vAlign w:val="center"/>
          </w:tcPr>
          <w:p w14:paraId="7FF824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w="2293" w:type="dxa"/>
            <w:tcMar>
              <w:top w:w="50" w:type="dxa"/>
              <w:left w:w="100" w:type="dxa"/>
            </w:tcMar>
            <w:vAlign w:val="center"/>
          </w:tcPr>
          <w:p w14:paraId="479D8C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DA4B163">
            <w:pPr>
              <w:jc w:val="left"/>
            </w:pPr>
          </w:p>
        </w:tc>
      </w:tr>
    </w:tbl>
    <w:p w14:paraId="16F09ECF">
      <w:pPr>
        <w:sectPr>
          <w:pgSz w:w="16383" w:h="11906" w:orient="landscape"/>
          <w:cols w:space="720" w:num="1"/>
        </w:sectPr>
      </w:pPr>
    </w:p>
    <w:p w14:paraId="78768263">
      <w:pPr>
        <w:sectPr>
          <w:pgSz w:w="16383" w:h="11906" w:orient="landscape"/>
          <w:cols w:space="720" w:num="1"/>
        </w:sectPr>
      </w:pPr>
      <w:bookmarkStart w:id="38" w:name="block-37545598"/>
    </w:p>
    <w:bookmarkEnd w:id="37"/>
    <w:bookmarkEnd w:id="38"/>
    <w:p w14:paraId="65D6CB0A">
      <w:pPr>
        <w:spacing w:before="0" w:after="0"/>
        <w:ind w:left="120"/>
        <w:jc w:val="left"/>
      </w:pPr>
      <w:bookmarkStart w:id="39" w:name="block-37545599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22711E4B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16C151BE">
      <w:pPr>
        <w:spacing w:before="0" w:after="0" w:line="480" w:lineRule="auto"/>
        <w:ind w:left="120"/>
        <w:jc w:val="left"/>
      </w:pPr>
      <w:bookmarkStart w:id="40" w:name="8a811090-bed3-4825-9e59-0925d1d075d6"/>
      <w:r>
        <w:rPr>
          <w:rFonts w:ascii="Times New Roman" w:hAnsi="Times New Roman"/>
          <w:b w:val="0"/>
          <w:i w:val="0"/>
          <w:color w:val="000000"/>
          <w:sz w:val="28"/>
        </w:rPr>
        <w:t>• Математика. Алгебра: 7-й класс: базовый уровень: учебник; 15-е издание, переработанное, 7 класс/ Макарычев Ю.Н., Миндюк Н.Г., Нешков К.И. и др.; под редакцией Теляковского С.А., Акционерное общество «Издательство «Просвещение»</w:t>
      </w:r>
      <w:bookmarkEnd w:id="40"/>
      <w:r>
        <w:rPr>
          <w:sz w:val="28"/>
        </w:rPr>
        <w:br w:type="textWrapping"/>
      </w:r>
      <w:bookmarkStart w:id="41" w:name="8a811090-bed3-4825-9e59-0925d1d075d6"/>
      <w:r>
        <w:rPr>
          <w:rFonts w:ascii="Times New Roman" w:hAnsi="Times New Roman"/>
          <w:b w:val="0"/>
          <w:i w:val="0"/>
          <w:color w:val="000000"/>
          <w:sz w:val="28"/>
        </w:rPr>
        <w:t xml:space="preserve"> • Математика. Алгебра: 8-й класс: базовый уровень: учебник; 16-е издание, переработанное, 8 класс/ Макарычев Ю.Н., Миндюк Н.Г., Нешков К.И. и др.; под редакцией Теляковского С.А., Акционерное общество «Издательство «Просвещение»</w:t>
      </w:r>
      <w:bookmarkEnd w:id="41"/>
      <w:r>
        <w:rPr>
          <w:sz w:val="28"/>
        </w:rPr>
        <w:br w:type="textWrapping"/>
      </w:r>
      <w:bookmarkStart w:id="42" w:name="8a811090-bed3-4825-9e59-0925d1d075d6"/>
      <w:r>
        <w:rPr>
          <w:rFonts w:ascii="Times New Roman" w:hAnsi="Times New Roman"/>
          <w:b w:val="0"/>
          <w:i w:val="0"/>
          <w:color w:val="000000"/>
          <w:sz w:val="28"/>
        </w:rPr>
        <w:t xml:space="preserve"> • Математика. Алгебра: 9-й класс: базовый уровень: учебник; 15-е издание, переработанное, 9 класс/ Макарычев Ю.Н., Миндюк Н.Г., Нешков К.И. и др.; под редакцией Теляковского С.А., Акционерное общество «Издательство «Просвещение»</w:t>
      </w:r>
      <w:bookmarkEnd w:id="42"/>
    </w:p>
    <w:p w14:paraId="722AAA89">
      <w:pPr>
        <w:spacing w:before="0" w:after="0" w:line="480" w:lineRule="auto"/>
        <w:ind w:left="120"/>
        <w:jc w:val="left"/>
      </w:pPr>
    </w:p>
    <w:p w14:paraId="63956BCE">
      <w:pPr>
        <w:spacing w:before="0" w:after="0"/>
        <w:ind w:left="120"/>
        <w:jc w:val="left"/>
      </w:pPr>
    </w:p>
    <w:p w14:paraId="684E40D0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13D248A7">
      <w:pPr>
        <w:spacing w:before="0" w:after="0" w:line="480" w:lineRule="auto"/>
        <w:ind w:left="120"/>
        <w:jc w:val="left"/>
      </w:pPr>
      <w:bookmarkStart w:id="43" w:name="352b2430-0170-408d-9dba-fadb4a1f57ea"/>
      <w:r>
        <w:rPr>
          <w:rFonts w:ascii="Times New Roman" w:hAnsi="Times New Roman"/>
          <w:b w:val="0"/>
          <w:i w:val="0"/>
          <w:color w:val="000000"/>
          <w:sz w:val="28"/>
        </w:rPr>
        <w:t>Алгебра. Методические рекомендации. 7 класс./Н.Г. Миндюк, И.С. Шлыкова, Акционерное общество "Издательство "Просвещение"</w:t>
      </w:r>
      <w:bookmarkEnd w:id="43"/>
      <w:r>
        <w:rPr>
          <w:sz w:val="28"/>
        </w:rPr>
        <w:br w:type="textWrapping"/>
      </w:r>
      <w:bookmarkStart w:id="44" w:name="352b2430-0170-408d-9dba-fadb4a1f57ea"/>
      <w:r>
        <w:rPr>
          <w:rFonts w:ascii="Times New Roman" w:hAnsi="Times New Roman"/>
          <w:b w:val="0"/>
          <w:i w:val="0"/>
          <w:color w:val="000000"/>
          <w:sz w:val="28"/>
        </w:rPr>
        <w:t xml:space="preserve"> Алгебра. Методические рекомендации. 8 класс./Н.Г. Миндюк, И.С. Шлыкова, Акционерное общество "Издательство "Просвещение"</w:t>
      </w:r>
      <w:bookmarkEnd w:id="44"/>
    </w:p>
    <w:p w14:paraId="31DDD5EE">
      <w:pPr>
        <w:spacing w:before="0" w:after="0"/>
        <w:ind w:left="120"/>
        <w:jc w:val="left"/>
      </w:pPr>
    </w:p>
    <w:p w14:paraId="5DC18C04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58F30F82">
      <w:pPr>
        <w:spacing w:before="0" w:after="0" w:line="480" w:lineRule="auto"/>
        <w:ind w:left="120"/>
        <w:jc w:val="left"/>
      </w:pPr>
      <w:bookmarkStart w:id="45" w:name="7d5051e0-bab5-428c-941a-1d062349d11d"/>
      <w:r>
        <w:rPr>
          <w:rFonts w:ascii="Times New Roman" w:hAnsi="Times New Roman"/>
          <w:b w:val="0"/>
          <w:i w:val="0"/>
          <w:color w:val="000000"/>
          <w:sz w:val="28"/>
        </w:rPr>
        <w:t>https://resh.edu.ru/</w:t>
      </w:r>
      <w:bookmarkEnd w:id="45"/>
      <w:r>
        <w:rPr>
          <w:sz w:val="28"/>
        </w:rPr>
        <w:br w:type="textWrapping"/>
      </w:r>
      <w:bookmarkStart w:id="46" w:name="7d5051e0-bab5-428c-941a-1d062349d11d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https://math-oge.sdamgia.ru/</w:t>
      </w:r>
      <w:bookmarkEnd w:id="46"/>
      <w:r>
        <w:rPr>
          <w:sz w:val="28"/>
        </w:rPr>
        <w:br w:type="textWrapping"/>
      </w:r>
      <w:bookmarkStart w:id="47" w:name="7d5051e0-bab5-428c-941a-1d062349d11d"/>
      <w:r>
        <w:rPr>
          <w:rFonts w:ascii="Times New Roman" w:hAnsi="Times New Roman"/>
          <w:b w:val="0"/>
          <w:i w:val="0"/>
          <w:color w:val="000000"/>
          <w:sz w:val="28"/>
        </w:rPr>
        <w:t xml:space="preserve"> https://lesson.academy-content.myschool.edu.ru/02.2/07</w:t>
      </w:r>
      <w:bookmarkEnd w:id="47"/>
    </w:p>
    <w:p w14:paraId="125A5EBE">
      <w:pPr>
        <w:sectPr>
          <w:pgSz w:w="11906" w:h="16383"/>
          <w:cols w:space="720" w:num="1"/>
        </w:sectPr>
      </w:pPr>
      <w:bookmarkStart w:id="48" w:name="block-37545599"/>
    </w:p>
    <w:bookmarkEnd w:id="39"/>
    <w:bookmarkEnd w:id="48"/>
    <w:p w14:paraId="56A2D7D6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4D630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55</Pages>
  <TotalTime>1</TotalTime>
  <ScaleCrop>false</ScaleCrop>
  <LinksUpToDate>false</LinksUpToDate>
  <Application>WPS Office_12.2.0.17562_F1E327BC-269C-435d-A152-05C5408002CA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2024-08-30T09:58:02Z</dcterms:created>
  <dc:creator>user</dc:creator>
  <cp:lastModifiedBy>WPS_1710181042</cp:lastModifiedBy>
  <dcterms:modified xsi:type="dcterms:W3CDTF">2024-08-30T10:01:57Z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F7E46CDD64954E45981B9AE3112DA096_12</vt:lpwstr>
  </property>
</Properties>
</file>